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441" w:rsidRPr="00004E21" w:rsidRDefault="006C3441" w:rsidP="006C3441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6C3441" w:rsidRDefault="006C3441" w:rsidP="006C3441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6C3441" w:rsidRDefault="006C3441" w:rsidP="006C3441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6C3441" w:rsidRDefault="006C3441" w:rsidP="006C3441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6C3441" w:rsidRDefault="006C3441" w:rsidP="006C3441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F9325F" w:rsidRDefault="00F9325F" w:rsidP="00F9325F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внесение изменений в документацию </w:t>
      </w:r>
      <w:proofErr w:type="gramStart"/>
      <w:r w:rsidRPr="00B1300A">
        <w:rPr>
          <w:rFonts w:ascii="Times New Roman" w:hAnsi="Times New Roman" w:cs="Times New Roman"/>
          <w:b/>
          <w:caps/>
          <w:sz w:val="32"/>
          <w:szCs w:val="32"/>
        </w:rPr>
        <w:t>по</w:t>
      </w:r>
      <w:proofErr w:type="gramEnd"/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</w:p>
    <w:p w:rsidR="00F9325F" w:rsidRDefault="00F9325F" w:rsidP="00F9325F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планировке (проект планировки и межевания) территории, расположенной по адресу: </w:t>
      </w:r>
    </w:p>
    <w:p w:rsidR="00F9325F" w:rsidRPr="00B1300A" w:rsidRDefault="00F9325F" w:rsidP="00F9325F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Российская Федерация, </w:t>
      </w:r>
      <w:proofErr w:type="gramStart"/>
      <w:r w:rsidRPr="00B1300A">
        <w:rPr>
          <w:rFonts w:ascii="Times New Roman" w:hAnsi="Times New Roman" w:cs="Times New Roman"/>
          <w:b/>
          <w:caps/>
          <w:sz w:val="32"/>
          <w:szCs w:val="32"/>
        </w:rPr>
        <w:t>Павловский</w:t>
      </w:r>
      <w:proofErr w:type="gramEnd"/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</w:p>
    <w:p w:rsidR="00F9325F" w:rsidRPr="00B1300A" w:rsidRDefault="00F9325F" w:rsidP="00F9325F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муниципальный округ, город Павлово, территория </w:t>
      </w:r>
    </w:p>
    <w:p w:rsidR="007F28D4" w:rsidRPr="00F9325F" w:rsidRDefault="00F9325F" w:rsidP="00F9325F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  <w:highlight w:val="yellow"/>
        </w:rPr>
      </w:pPr>
      <w:r w:rsidRPr="00B1300A">
        <w:rPr>
          <w:rFonts w:ascii="Times New Roman" w:hAnsi="Times New Roman" w:cs="Times New Roman"/>
          <w:b/>
          <w:caps/>
          <w:sz w:val="32"/>
          <w:szCs w:val="32"/>
        </w:rPr>
        <w:t>гаражный массив №48</w:t>
      </w:r>
    </w:p>
    <w:p w:rsidR="006C3441" w:rsidRPr="00F9325F" w:rsidRDefault="006C3441" w:rsidP="006C3441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  <w:highlight w:val="yellow"/>
        </w:rPr>
      </w:pPr>
      <w:r w:rsidRPr="00F9325F">
        <w:rPr>
          <w:rFonts w:ascii="Times New Roman" w:hAnsi="Times New Roman" w:cs="Times New Roman"/>
          <w:b/>
          <w:caps/>
          <w:sz w:val="32"/>
          <w:szCs w:val="32"/>
          <w:highlight w:val="yellow"/>
        </w:rPr>
        <w:t xml:space="preserve"> </w:t>
      </w: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sz w:val="40"/>
          <w:szCs w:val="40"/>
          <w:highlight w:val="yellow"/>
        </w:rPr>
      </w:pP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sz w:val="40"/>
          <w:szCs w:val="40"/>
          <w:highlight w:val="yellow"/>
        </w:rPr>
      </w:pPr>
    </w:p>
    <w:p w:rsidR="007F28D4" w:rsidRPr="00F9325F" w:rsidRDefault="007F28D4" w:rsidP="006C3441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sz w:val="28"/>
          <w:szCs w:val="28"/>
        </w:rPr>
      </w:pPr>
      <w:r w:rsidRPr="00F9325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C3441" w:rsidRPr="00F9325F" w:rsidRDefault="006C3441" w:rsidP="006C3441">
      <w:pPr>
        <w:pStyle w:val="S"/>
        <w:ind w:left="0"/>
        <w:jc w:val="center"/>
        <w:rPr>
          <w:b w:val="0"/>
          <w:caps w:val="0"/>
          <w:sz w:val="36"/>
          <w:szCs w:val="36"/>
        </w:rPr>
      </w:pPr>
      <w:r w:rsidRPr="00F9325F">
        <w:rPr>
          <w:b w:val="0"/>
          <w:caps w:val="0"/>
          <w:sz w:val="36"/>
          <w:szCs w:val="36"/>
        </w:rPr>
        <w:t xml:space="preserve">Том </w:t>
      </w:r>
      <w:r w:rsidRPr="00F9325F">
        <w:rPr>
          <w:b w:val="0"/>
          <w:caps w:val="0"/>
          <w:sz w:val="36"/>
          <w:szCs w:val="36"/>
          <w:lang w:val="en-US"/>
        </w:rPr>
        <w:t>I</w:t>
      </w: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3441" w:rsidRPr="00F9325F" w:rsidRDefault="006C3441" w:rsidP="006C3441">
      <w:pPr>
        <w:ind w:left="1418" w:right="424"/>
        <w:jc w:val="center"/>
        <w:rPr>
          <w:rFonts w:ascii="Times New Roman" w:hAnsi="Times New Roman" w:cs="Times New Roman"/>
        </w:rPr>
      </w:pPr>
    </w:p>
    <w:p w:rsidR="006C3441" w:rsidRPr="00F9325F" w:rsidRDefault="006C3441" w:rsidP="006C3441">
      <w:pPr>
        <w:ind w:left="1418" w:right="424"/>
        <w:jc w:val="center"/>
        <w:rPr>
          <w:rFonts w:ascii="Times New Roman" w:hAnsi="Times New Roman" w:cs="Times New Roman"/>
        </w:rPr>
      </w:pPr>
    </w:p>
    <w:p w:rsidR="006C3441" w:rsidRPr="00F9325F" w:rsidRDefault="006C3441" w:rsidP="006C3441">
      <w:pPr>
        <w:ind w:left="1418" w:right="424"/>
        <w:jc w:val="center"/>
        <w:rPr>
          <w:rFonts w:ascii="Times New Roman" w:hAnsi="Times New Roman" w:cs="Times New Roman"/>
        </w:rPr>
      </w:pPr>
    </w:p>
    <w:p w:rsidR="006C3441" w:rsidRPr="00F9325F" w:rsidRDefault="006C3441" w:rsidP="006C3441">
      <w:pPr>
        <w:ind w:left="1418" w:right="424"/>
        <w:jc w:val="center"/>
        <w:rPr>
          <w:rFonts w:ascii="Times New Roman" w:hAnsi="Times New Roman" w:cs="Times New Roman"/>
        </w:rPr>
      </w:pPr>
    </w:p>
    <w:p w:rsidR="007F28D4" w:rsidRPr="00F9325F" w:rsidRDefault="007F28D4" w:rsidP="006C3441">
      <w:pPr>
        <w:ind w:left="1418" w:right="424"/>
        <w:jc w:val="center"/>
        <w:rPr>
          <w:rFonts w:ascii="Times New Roman" w:hAnsi="Times New Roman" w:cs="Times New Roman"/>
        </w:rPr>
      </w:pPr>
    </w:p>
    <w:p w:rsidR="006C3441" w:rsidRPr="00F9325F" w:rsidRDefault="006C3441" w:rsidP="006C3441">
      <w:pPr>
        <w:ind w:left="1418" w:right="424"/>
        <w:jc w:val="center"/>
        <w:rPr>
          <w:rFonts w:ascii="Times New Roman" w:hAnsi="Times New Roman" w:cs="Times New Roman"/>
        </w:rPr>
      </w:pPr>
    </w:p>
    <w:p w:rsidR="006C3441" w:rsidRPr="00F9325F" w:rsidRDefault="006C3441" w:rsidP="006C3441">
      <w:pPr>
        <w:ind w:left="1418" w:right="424"/>
        <w:jc w:val="center"/>
        <w:rPr>
          <w:rFonts w:ascii="Times New Roman" w:hAnsi="Times New Roman" w:cs="Times New Roman"/>
        </w:rPr>
      </w:pPr>
    </w:p>
    <w:p w:rsidR="006C3441" w:rsidRPr="00F9325F" w:rsidRDefault="006C3441" w:rsidP="006C3441">
      <w:pPr>
        <w:ind w:left="1418" w:right="424"/>
        <w:jc w:val="center"/>
        <w:rPr>
          <w:rFonts w:ascii="Times New Roman" w:hAnsi="Times New Roman" w:cs="Times New Roman"/>
        </w:rPr>
      </w:pP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25F">
        <w:rPr>
          <w:rFonts w:ascii="Times New Roman" w:hAnsi="Times New Roman" w:cs="Times New Roman"/>
          <w:sz w:val="24"/>
          <w:szCs w:val="24"/>
        </w:rPr>
        <w:t>Нижний Новгород – 202</w:t>
      </w:r>
      <w:r w:rsidR="00F9325F" w:rsidRPr="00F9325F">
        <w:rPr>
          <w:rFonts w:ascii="Times New Roman" w:hAnsi="Times New Roman" w:cs="Times New Roman"/>
          <w:sz w:val="24"/>
          <w:szCs w:val="24"/>
        </w:rPr>
        <w:t>4</w:t>
      </w:r>
      <w:r w:rsidRPr="00F9325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b/>
          <w:caps/>
          <w:sz w:val="32"/>
          <w:szCs w:val="32"/>
          <w:highlight w:val="yellow"/>
        </w:rPr>
      </w:pP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b/>
          <w:caps/>
          <w:sz w:val="32"/>
          <w:szCs w:val="32"/>
          <w:highlight w:val="yellow"/>
        </w:rPr>
      </w:pP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b/>
          <w:caps/>
          <w:sz w:val="32"/>
          <w:szCs w:val="32"/>
          <w:highlight w:val="yellow"/>
        </w:rPr>
      </w:pP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b/>
          <w:caps/>
          <w:sz w:val="32"/>
          <w:szCs w:val="32"/>
          <w:highlight w:val="yellow"/>
        </w:rPr>
      </w:pPr>
    </w:p>
    <w:p w:rsidR="006C3441" w:rsidRPr="00F9325F" w:rsidRDefault="006C3441" w:rsidP="006C3441">
      <w:pPr>
        <w:jc w:val="center"/>
        <w:rPr>
          <w:rFonts w:ascii="Times New Roman" w:hAnsi="Times New Roman" w:cs="Times New Roman"/>
          <w:b/>
          <w:caps/>
          <w:sz w:val="32"/>
          <w:szCs w:val="32"/>
          <w:highlight w:val="yellow"/>
        </w:rPr>
      </w:pPr>
    </w:p>
    <w:p w:rsidR="00DA1618" w:rsidRDefault="00DA1618" w:rsidP="00DA161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внесение изменений в документацию </w:t>
      </w:r>
      <w:proofErr w:type="gramStart"/>
      <w:r w:rsidRPr="00B1300A">
        <w:rPr>
          <w:rFonts w:ascii="Times New Roman" w:hAnsi="Times New Roman" w:cs="Times New Roman"/>
          <w:b/>
          <w:caps/>
          <w:sz w:val="32"/>
          <w:szCs w:val="32"/>
        </w:rPr>
        <w:t>по</w:t>
      </w:r>
      <w:proofErr w:type="gramEnd"/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</w:p>
    <w:p w:rsidR="00DA1618" w:rsidRDefault="00DA1618" w:rsidP="00DA161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планировке (проект планировки и межевания) территории, расположенной по адресу: </w:t>
      </w:r>
    </w:p>
    <w:p w:rsidR="00DA1618" w:rsidRPr="00B1300A" w:rsidRDefault="00DA1618" w:rsidP="00DA161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Российская Федерация, </w:t>
      </w:r>
      <w:proofErr w:type="gramStart"/>
      <w:r w:rsidRPr="00B1300A">
        <w:rPr>
          <w:rFonts w:ascii="Times New Roman" w:hAnsi="Times New Roman" w:cs="Times New Roman"/>
          <w:b/>
          <w:caps/>
          <w:sz w:val="32"/>
          <w:szCs w:val="32"/>
        </w:rPr>
        <w:t>Павловский</w:t>
      </w:r>
      <w:proofErr w:type="gramEnd"/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</w:p>
    <w:p w:rsidR="00DA1618" w:rsidRPr="00B1300A" w:rsidRDefault="00DA1618" w:rsidP="00DA161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1300A">
        <w:rPr>
          <w:rFonts w:ascii="Times New Roman" w:hAnsi="Times New Roman" w:cs="Times New Roman"/>
          <w:b/>
          <w:caps/>
          <w:sz w:val="32"/>
          <w:szCs w:val="32"/>
        </w:rPr>
        <w:t xml:space="preserve">муниципальный округ, город Павлово, территория </w:t>
      </w:r>
    </w:p>
    <w:p w:rsidR="00DA1618" w:rsidRPr="00B1300A" w:rsidRDefault="00DA1618" w:rsidP="00DA161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1300A">
        <w:rPr>
          <w:rFonts w:ascii="Times New Roman" w:hAnsi="Times New Roman" w:cs="Times New Roman"/>
          <w:b/>
          <w:caps/>
          <w:sz w:val="32"/>
          <w:szCs w:val="32"/>
        </w:rPr>
        <w:t>гаражный массив №48</w:t>
      </w:r>
    </w:p>
    <w:p w:rsidR="007F28D4" w:rsidRPr="00F9325F" w:rsidRDefault="007F28D4" w:rsidP="007F28D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32"/>
          <w:szCs w:val="32"/>
          <w:highlight w:val="yellow"/>
        </w:rPr>
      </w:pPr>
    </w:p>
    <w:p w:rsidR="006C3441" w:rsidRPr="00F9325F" w:rsidRDefault="006C3441" w:rsidP="006C3441">
      <w:pPr>
        <w:spacing w:line="360" w:lineRule="auto"/>
        <w:rPr>
          <w:rFonts w:ascii="Times New Roman" w:hAnsi="Times New Roman" w:cs="Times New Roman"/>
          <w:highlight w:val="yellow"/>
        </w:rPr>
      </w:pPr>
    </w:p>
    <w:p w:rsidR="006C3441" w:rsidRPr="00F9325F" w:rsidRDefault="006C3441" w:rsidP="006C3441">
      <w:pPr>
        <w:spacing w:line="360" w:lineRule="auto"/>
        <w:jc w:val="center"/>
        <w:rPr>
          <w:rFonts w:ascii="Times New Roman" w:hAnsi="Times New Roman" w:cs="Times New Roman"/>
          <w:highlight w:val="yellow"/>
        </w:rPr>
      </w:pPr>
    </w:p>
    <w:p w:rsidR="006C3441" w:rsidRPr="00482DB1" w:rsidRDefault="006C3441" w:rsidP="006C3441">
      <w:pPr>
        <w:pStyle w:val="S"/>
        <w:ind w:left="540"/>
        <w:jc w:val="center"/>
        <w:rPr>
          <w:b w:val="0"/>
          <w:caps w:val="0"/>
          <w:sz w:val="36"/>
          <w:szCs w:val="36"/>
        </w:rPr>
      </w:pPr>
      <w:r w:rsidRPr="00482DB1">
        <w:rPr>
          <w:b w:val="0"/>
          <w:caps w:val="0"/>
          <w:sz w:val="36"/>
          <w:szCs w:val="36"/>
        </w:rPr>
        <w:t xml:space="preserve">Том </w:t>
      </w:r>
      <w:r w:rsidRPr="00482DB1">
        <w:rPr>
          <w:b w:val="0"/>
          <w:caps w:val="0"/>
          <w:sz w:val="36"/>
          <w:szCs w:val="36"/>
          <w:lang w:val="en-US"/>
        </w:rPr>
        <w:t>I</w:t>
      </w:r>
    </w:p>
    <w:p w:rsidR="006C3441" w:rsidRPr="00482DB1" w:rsidRDefault="006C3441" w:rsidP="006C3441">
      <w:pPr>
        <w:spacing w:line="360" w:lineRule="auto"/>
        <w:jc w:val="center"/>
        <w:rPr>
          <w:rFonts w:ascii="Times New Roman" w:hAnsi="Times New Roman" w:cs="Times New Roman"/>
        </w:rPr>
      </w:pPr>
    </w:p>
    <w:p w:rsidR="006C3441" w:rsidRPr="00482DB1" w:rsidRDefault="006C3441" w:rsidP="007F28D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2DB1">
        <w:rPr>
          <w:rFonts w:ascii="Times New Roman" w:hAnsi="Times New Roman" w:cs="Times New Roman"/>
          <w:b/>
          <w:sz w:val="32"/>
          <w:szCs w:val="32"/>
        </w:rPr>
        <w:t xml:space="preserve">Часть 1. Материалы по </w:t>
      </w:r>
      <w:r w:rsidR="00ED67C8" w:rsidRPr="00482DB1">
        <w:rPr>
          <w:rFonts w:ascii="Times New Roman" w:hAnsi="Times New Roman" w:cs="Times New Roman"/>
          <w:b/>
          <w:sz w:val="32"/>
          <w:szCs w:val="32"/>
        </w:rPr>
        <w:t>утверждению</w:t>
      </w:r>
      <w:r w:rsidRPr="00482D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82DB1" w:rsidRPr="00482DB1">
        <w:rPr>
          <w:rFonts w:ascii="Times New Roman" w:hAnsi="Times New Roman" w:cs="Times New Roman"/>
          <w:b/>
          <w:sz w:val="32"/>
          <w:szCs w:val="32"/>
        </w:rPr>
        <w:t>внесения изменений в док</w:t>
      </w:r>
      <w:r w:rsidR="00482DB1" w:rsidRPr="00482DB1">
        <w:rPr>
          <w:rFonts w:ascii="Times New Roman" w:hAnsi="Times New Roman" w:cs="Times New Roman"/>
          <w:b/>
          <w:sz w:val="32"/>
          <w:szCs w:val="32"/>
        </w:rPr>
        <w:t>у</w:t>
      </w:r>
      <w:r w:rsidR="00482DB1" w:rsidRPr="00482DB1">
        <w:rPr>
          <w:rFonts w:ascii="Times New Roman" w:hAnsi="Times New Roman" w:cs="Times New Roman"/>
          <w:b/>
          <w:sz w:val="32"/>
          <w:szCs w:val="32"/>
        </w:rPr>
        <w:t>ментацию по планировке (проект планировки и межевания) терр</w:t>
      </w:r>
      <w:r w:rsidR="00482DB1" w:rsidRPr="00482DB1">
        <w:rPr>
          <w:rFonts w:ascii="Times New Roman" w:hAnsi="Times New Roman" w:cs="Times New Roman"/>
          <w:b/>
          <w:sz w:val="32"/>
          <w:szCs w:val="32"/>
        </w:rPr>
        <w:t>и</w:t>
      </w:r>
      <w:r w:rsidR="00482DB1" w:rsidRPr="00482DB1">
        <w:rPr>
          <w:rFonts w:ascii="Times New Roman" w:hAnsi="Times New Roman" w:cs="Times New Roman"/>
          <w:b/>
          <w:sz w:val="32"/>
          <w:szCs w:val="32"/>
        </w:rPr>
        <w:t>тории, расположенной по адресу: Российская Федерация, Павло</w:t>
      </w:r>
      <w:r w:rsidR="00482DB1" w:rsidRPr="00482DB1">
        <w:rPr>
          <w:rFonts w:ascii="Times New Roman" w:hAnsi="Times New Roman" w:cs="Times New Roman"/>
          <w:b/>
          <w:sz w:val="32"/>
          <w:szCs w:val="32"/>
        </w:rPr>
        <w:t>в</w:t>
      </w:r>
      <w:r w:rsidR="00482DB1" w:rsidRPr="00482DB1">
        <w:rPr>
          <w:rFonts w:ascii="Times New Roman" w:hAnsi="Times New Roman" w:cs="Times New Roman"/>
          <w:b/>
          <w:sz w:val="32"/>
          <w:szCs w:val="32"/>
        </w:rPr>
        <w:t>ский муниципальный округ, город Павлово, территория гаражный массив №48</w:t>
      </w:r>
    </w:p>
    <w:p w:rsidR="006C3441" w:rsidRPr="00F9325F" w:rsidRDefault="006C3441" w:rsidP="006C3441">
      <w:pPr>
        <w:rPr>
          <w:rFonts w:ascii="Times New Roman" w:hAnsi="Times New Roman" w:cs="Times New Roman"/>
          <w:sz w:val="40"/>
          <w:szCs w:val="40"/>
          <w:highlight w:val="yellow"/>
        </w:rPr>
      </w:pPr>
    </w:p>
    <w:p w:rsidR="006C3441" w:rsidRPr="00F9325F" w:rsidRDefault="006C3441" w:rsidP="006C3441">
      <w:pPr>
        <w:spacing w:line="360" w:lineRule="auto"/>
        <w:rPr>
          <w:rFonts w:ascii="Times New Roman" w:hAnsi="Times New Roman" w:cs="Times New Roman"/>
          <w:b/>
          <w:highlight w:val="yellow"/>
        </w:rPr>
      </w:pPr>
    </w:p>
    <w:p w:rsidR="006C3441" w:rsidRPr="00DA1618" w:rsidRDefault="006C3441" w:rsidP="006C34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A1618">
        <w:rPr>
          <w:rFonts w:ascii="Times New Roman" w:hAnsi="Times New Roman" w:cs="Times New Roman"/>
          <w:b/>
          <w:sz w:val="24"/>
          <w:szCs w:val="24"/>
        </w:rPr>
        <w:t>Исполнитель:</w:t>
      </w:r>
      <w:r w:rsidR="00991DA3" w:rsidRPr="00DA1618">
        <w:rPr>
          <w:rFonts w:ascii="Times New Roman" w:hAnsi="Times New Roman" w:cs="Times New Roman"/>
          <w:sz w:val="24"/>
          <w:szCs w:val="24"/>
        </w:rPr>
        <w:t xml:space="preserve"> ООО «</w:t>
      </w:r>
      <w:proofErr w:type="spellStart"/>
      <w:r w:rsidR="00991DA3" w:rsidRPr="00DA1618">
        <w:rPr>
          <w:rFonts w:ascii="Times New Roman" w:hAnsi="Times New Roman" w:cs="Times New Roman"/>
          <w:sz w:val="24"/>
          <w:szCs w:val="24"/>
        </w:rPr>
        <w:t>НижНовСтройПроект</w:t>
      </w:r>
      <w:proofErr w:type="spellEnd"/>
      <w:r w:rsidR="00991DA3" w:rsidRPr="00DA1618">
        <w:rPr>
          <w:rFonts w:ascii="Times New Roman" w:hAnsi="Times New Roman" w:cs="Times New Roman"/>
          <w:sz w:val="24"/>
          <w:szCs w:val="24"/>
        </w:rPr>
        <w:t>»</w:t>
      </w:r>
    </w:p>
    <w:p w:rsidR="006C3441" w:rsidRPr="00DA1618" w:rsidRDefault="006C3441" w:rsidP="006C34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91DA3" w:rsidRPr="00DA1618" w:rsidRDefault="00991DA3" w:rsidP="006C34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91DA3" w:rsidRPr="00DA1618" w:rsidRDefault="00991DA3" w:rsidP="006C34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C3441" w:rsidRPr="00DA1618" w:rsidRDefault="006C3441" w:rsidP="006C3441">
      <w:pPr>
        <w:tabs>
          <w:tab w:val="left" w:pos="10773"/>
        </w:tabs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DA1618">
        <w:rPr>
          <w:rFonts w:ascii="Times New Roman" w:hAnsi="Times New Roman" w:cs="Times New Roman"/>
          <w:sz w:val="24"/>
          <w:szCs w:val="24"/>
        </w:rPr>
        <w:t>г. Нижний Новгород - 202</w:t>
      </w:r>
      <w:r w:rsidR="00DA1618" w:rsidRPr="00DA1618">
        <w:rPr>
          <w:rFonts w:ascii="Times New Roman" w:hAnsi="Times New Roman" w:cs="Times New Roman"/>
          <w:sz w:val="24"/>
          <w:szCs w:val="24"/>
        </w:rPr>
        <w:t>4</w:t>
      </w:r>
      <w:r w:rsidRPr="00DA161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F28D4" w:rsidRPr="00482DB1" w:rsidRDefault="007F28D4" w:rsidP="00482DB1">
      <w:pPr>
        <w:spacing w:after="160" w:line="36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DB1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исполнителей – участников подготовки проекта планировки и проекта межев</w:t>
      </w:r>
      <w:r w:rsidRPr="00482DB1">
        <w:rPr>
          <w:rFonts w:ascii="Times New Roman" w:hAnsi="Times New Roman" w:cs="Times New Roman"/>
          <w:b/>
          <w:sz w:val="24"/>
          <w:szCs w:val="24"/>
        </w:rPr>
        <w:t>а</w:t>
      </w:r>
      <w:r w:rsidRPr="00482DB1">
        <w:rPr>
          <w:rFonts w:ascii="Times New Roman" w:hAnsi="Times New Roman" w:cs="Times New Roman"/>
          <w:b/>
          <w:sz w:val="24"/>
          <w:szCs w:val="24"/>
        </w:rPr>
        <w:t>ния</w:t>
      </w:r>
    </w:p>
    <w:p w:rsidR="007F28D4" w:rsidRPr="00482DB1" w:rsidRDefault="007F28D4" w:rsidP="00482DB1">
      <w:pPr>
        <w:spacing w:line="36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DB1">
        <w:rPr>
          <w:rFonts w:ascii="Times New Roman" w:hAnsi="Times New Roman" w:cs="Times New Roman"/>
          <w:b/>
          <w:sz w:val="24"/>
          <w:szCs w:val="24"/>
        </w:rPr>
        <w:t>Исполнитель</w:t>
      </w:r>
    </w:p>
    <w:p w:rsidR="007F28D4" w:rsidRPr="00482DB1" w:rsidRDefault="007F28D4" w:rsidP="00482DB1">
      <w:pPr>
        <w:tabs>
          <w:tab w:val="right" w:pos="9356"/>
        </w:tabs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82DB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482DB1">
        <w:rPr>
          <w:rFonts w:ascii="Times New Roman" w:hAnsi="Times New Roman" w:cs="Times New Roman"/>
          <w:sz w:val="24"/>
          <w:szCs w:val="24"/>
        </w:rPr>
        <w:t>НижНовСтройПроект</w:t>
      </w:r>
      <w:proofErr w:type="spellEnd"/>
      <w:r w:rsidRPr="00482DB1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</w:t>
      </w:r>
      <w:r w:rsidR="00482DB1">
        <w:rPr>
          <w:rFonts w:ascii="Times New Roman" w:hAnsi="Times New Roman" w:cs="Times New Roman"/>
          <w:sz w:val="24"/>
          <w:szCs w:val="24"/>
        </w:rPr>
        <w:t xml:space="preserve">     </w:t>
      </w:r>
      <w:r w:rsidRPr="00482DB1">
        <w:rPr>
          <w:rFonts w:ascii="Times New Roman" w:hAnsi="Times New Roman" w:cs="Times New Roman"/>
          <w:sz w:val="24"/>
          <w:szCs w:val="24"/>
        </w:rPr>
        <w:t xml:space="preserve">  г. Нижний Новгород</w:t>
      </w:r>
    </w:p>
    <w:p w:rsidR="007F28D4" w:rsidRPr="00482DB1" w:rsidRDefault="007F28D4" w:rsidP="00482DB1">
      <w:pPr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F28D4" w:rsidRPr="00482DB1" w:rsidRDefault="007F28D4" w:rsidP="00482DB1">
      <w:pPr>
        <w:pStyle w:val="1"/>
        <w:tabs>
          <w:tab w:val="left" w:pos="5928"/>
        </w:tabs>
        <w:ind w:left="-567"/>
        <w:jc w:val="both"/>
        <w:rPr>
          <w:sz w:val="24"/>
          <w:szCs w:val="24"/>
        </w:rPr>
      </w:pPr>
    </w:p>
    <w:p w:rsidR="007F28D4" w:rsidRPr="00482DB1" w:rsidRDefault="007F28D4" w:rsidP="00482DB1">
      <w:pPr>
        <w:tabs>
          <w:tab w:val="right" w:pos="9356"/>
        </w:tabs>
        <w:spacing w:after="240" w:line="360" w:lineRule="auto"/>
        <w:ind w:lef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2DB1">
        <w:rPr>
          <w:rFonts w:ascii="Times New Roman" w:hAnsi="Times New Roman" w:cs="Times New Roman"/>
          <w:bCs/>
          <w:sz w:val="24"/>
          <w:szCs w:val="24"/>
        </w:rPr>
        <w:t>Генеральный директор</w:t>
      </w:r>
      <w:r w:rsidRPr="00482DB1">
        <w:rPr>
          <w:rFonts w:ascii="Times New Roman" w:hAnsi="Times New Roman" w:cs="Times New Roman"/>
          <w:bCs/>
          <w:sz w:val="24"/>
          <w:szCs w:val="24"/>
        </w:rPr>
        <w:tab/>
      </w:r>
      <w:r w:rsidRPr="00482DB1">
        <w:rPr>
          <w:rFonts w:ascii="Times New Roman" w:hAnsi="Times New Roman" w:cs="Times New Roman"/>
          <w:sz w:val="24"/>
          <w:szCs w:val="24"/>
        </w:rPr>
        <w:t>С.А. Рыжов</w:t>
      </w:r>
    </w:p>
    <w:p w:rsidR="007F28D4" w:rsidRPr="00482DB1" w:rsidRDefault="007F28D4" w:rsidP="00482DB1">
      <w:pPr>
        <w:tabs>
          <w:tab w:val="right" w:pos="9356"/>
        </w:tabs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82DB1">
        <w:rPr>
          <w:rFonts w:ascii="Times New Roman" w:hAnsi="Times New Roman" w:cs="Times New Roman"/>
          <w:bCs/>
          <w:sz w:val="24"/>
          <w:szCs w:val="24"/>
        </w:rPr>
        <w:t>Разработал</w:t>
      </w:r>
      <w:r w:rsidRPr="00482DB1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482DB1">
        <w:rPr>
          <w:rFonts w:ascii="Times New Roman" w:hAnsi="Times New Roman" w:cs="Times New Roman"/>
          <w:sz w:val="24"/>
          <w:szCs w:val="24"/>
        </w:rPr>
        <w:t>А.А. Тихомирова</w:t>
      </w:r>
    </w:p>
    <w:p w:rsidR="007F28D4" w:rsidRPr="00482DB1" w:rsidRDefault="007F28D4" w:rsidP="007F28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F28D4" w:rsidRPr="00482DB1" w:rsidRDefault="007F28D4" w:rsidP="007F28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F28D4" w:rsidRPr="00482DB1" w:rsidRDefault="007F28D4" w:rsidP="007F28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F28D4" w:rsidRPr="00482DB1" w:rsidRDefault="007F28D4" w:rsidP="007F28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F28D4" w:rsidRPr="00482DB1" w:rsidRDefault="007F28D4" w:rsidP="007F28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F28D4" w:rsidRPr="00482DB1" w:rsidRDefault="007F28D4" w:rsidP="007F28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F28D4" w:rsidRPr="00482DB1" w:rsidRDefault="007F28D4" w:rsidP="007F28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82DB1" w:rsidRPr="00B1300A" w:rsidRDefault="00482DB1" w:rsidP="00482DB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DB1">
        <w:rPr>
          <w:rFonts w:ascii="Times New Roman" w:hAnsi="Times New Roman" w:cs="Times New Roman"/>
          <w:sz w:val="24"/>
          <w:szCs w:val="24"/>
        </w:rPr>
        <w:t>В подготовке внесения изменений в документацию по планировке (проект планировки и межевания) территории, расположенной по адресу: Российская Федерация, Павловский муниципальный округ, город Павлово, территория гаражный массив №48, также принимали участие иные организации и специалисты, которые были вовлечены в общую работу пред</w:t>
      </w:r>
      <w:r w:rsidRPr="00482DB1">
        <w:rPr>
          <w:rFonts w:ascii="Times New Roman" w:hAnsi="Times New Roman" w:cs="Times New Roman"/>
          <w:sz w:val="24"/>
          <w:szCs w:val="24"/>
        </w:rPr>
        <w:t>о</w:t>
      </w:r>
      <w:r w:rsidRPr="00482DB1">
        <w:rPr>
          <w:rFonts w:ascii="Times New Roman" w:hAnsi="Times New Roman" w:cs="Times New Roman"/>
          <w:sz w:val="24"/>
          <w:szCs w:val="24"/>
        </w:rPr>
        <w:t>ставлением консультаций, заключений и рекомендаций, участием в совещаниях, рабочих обсуждениях.</w:t>
      </w:r>
    </w:p>
    <w:p w:rsidR="007F28D4" w:rsidRPr="00F9325F" w:rsidRDefault="007F28D4" w:rsidP="007F28D4">
      <w:pPr>
        <w:rPr>
          <w:rFonts w:ascii="Times New Roman" w:hAnsi="Times New Roman" w:cs="Times New Roman"/>
          <w:highlight w:val="yellow"/>
        </w:rPr>
      </w:pPr>
    </w:p>
    <w:p w:rsidR="0023343C" w:rsidRPr="00F9325F" w:rsidRDefault="0023343C" w:rsidP="0023343C">
      <w:pPr>
        <w:rPr>
          <w:rFonts w:ascii="Times New Roman" w:hAnsi="Times New Roman" w:cs="Times New Roman"/>
          <w:highlight w:val="yellow"/>
        </w:rPr>
      </w:pPr>
    </w:p>
    <w:p w:rsidR="006C3441" w:rsidRPr="00F9325F" w:rsidRDefault="006C3441" w:rsidP="006C3441">
      <w:pPr>
        <w:rPr>
          <w:rFonts w:ascii="Times New Roman" w:hAnsi="Times New Roman" w:cs="Times New Roman"/>
          <w:highlight w:val="yellow"/>
        </w:rPr>
      </w:pPr>
    </w:p>
    <w:p w:rsidR="006C3441" w:rsidRPr="00F9325F" w:rsidRDefault="006C3441" w:rsidP="006C3441">
      <w:pPr>
        <w:rPr>
          <w:rFonts w:ascii="Times New Roman" w:hAnsi="Times New Roman" w:cs="Times New Roman"/>
          <w:highlight w:val="yellow"/>
        </w:rPr>
      </w:pPr>
    </w:p>
    <w:p w:rsidR="006C3441" w:rsidRPr="00F9325F" w:rsidRDefault="006C3441" w:rsidP="006C3441">
      <w:pPr>
        <w:rPr>
          <w:rFonts w:ascii="Times New Roman" w:hAnsi="Times New Roman" w:cs="Times New Roman"/>
          <w:highlight w:val="yellow"/>
        </w:rPr>
      </w:pPr>
    </w:p>
    <w:p w:rsidR="006C3441" w:rsidRPr="00F9325F" w:rsidRDefault="006C3441" w:rsidP="006C3441">
      <w:pPr>
        <w:rPr>
          <w:rFonts w:ascii="Times New Roman" w:hAnsi="Times New Roman" w:cs="Times New Roman"/>
          <w:highlight w:val="yellow"/>
        </w:rPr>
      </w:pPr>
    </w:p>
    <w:p w:rsidR="006C3441" w:rsidRPr="00F9325F" w:rsidRDefault="006C3441" w:rsidP="006C3441">
      <w:pPr>
        <w:rPr>
          <w:rFonts w:ascii="Times New Roman" w:hAnsi="Times New Roman" w:cs="Times New Roman"/>
          <w:highlight w:val="yellow"/>
        </w:rPr>
      </w:pPr>
    </w:p>
    <w:p w:rsidR="00371F1E" w:rsidRPr="00F9325F" w:rsidRDefault="00371F1E">
      <w:pPr>
        <w:rPr>
          <w:highlight w:val="yellow"/>
        </w:rPr>
      </w:pPr>
    </w:p>
    <w:bookmarkStart w:id="0" w:name="bookmark0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486470604"/>
        <w:docPartObj>
          <w:docPartGallery w:val="Table of Contents"/>
          <w:docPartUnique/>
        </w:docPartObj>
      </w:sdtPr>
      <w:sdtEndPr/>
      <w:sdtContent>
        <w:p w:rsidR="00351B8E" w:rsidRPr="0002192C" w:rsidRDefault="00351B8E" w:rsidP="00351B8E">
          <w:pPr>
            <w:pStyle w:val="a5"/>
            <w:jc w:val="center"/>
            <w:rPr>
              <w:rFonts w:ascii="Times New Roman" w:hAnsi="Times New Roman" w:cs="Times New Roman"/>
              <w:color w:val="auto"/>
            </w:rPr>
          </w:pPr>
          <w:r w:rsidRPr="0002192C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351B8E" w:rsidRPr="0002192C" w:rsidRDefault="00351B8E" w:rsidP="00351B8E">
          <w:pPr>
            <w:rPr>
              <w:lang w:eastAsia="ru-RU"/>
            </w:rPr>
          </w:pPr>
        </w:p>
        <w:p w:rsidR="00351B8E" w:rsidRPr="0002192C" w:rsidRDefault="00351B8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r w:rsidRPr="0002192C">
            <w:rPr>
              <w:rFonts w:ascii="Times New Roman" w:hAnsi="Times New Roman" w:cs="Times New Roman"/>
            </w:rPr>
            <w:fldChar w:fldCharType="begin"/>
          </w:r>
          <w:r w:rsidRPr="0002192C">
            <w:rPr>
              <w:rFonts w:ascii="Times New Roman" w:hAnsi="Times New Roman" w:cs="Times New Roman"/>
            </w:rPr>
            <w:instrText xml:space="preserve"> TOC \o "1-3" \h \z \u </w:instrText>
          </w:r>
          <w:r w:rsidRPr="0002192C">
            <w:rPr>
              <w:rFonts w:ascii="Times New Roman" w:hAnsi="Times New Roman" w:cs="Times New Roman"/>
            </w:rPr>
            <w:fldChar w:fldCharType="separate"/>
          </w:r>
          <w:hyperlink w:anchor="_Toc79064889" w:history="1">
            <w:r w:rsidRPr="0002192C">
              <w:rPr>
                <w:rStyle w:val="a8"/>
                <w:rFonts w:ascii="Times New Roman" w:hAnsi="Times New Roman" w:cs="Times New Roman"/>
                <w:bCs/>
                <w:noProof/>
                <w:lang w:eastAsia="ru-RU"/>
              </w:rPr>
              <w:t>I. Положения о характеристиках планируемого развития территории</w:t>
            </w:r>
            <w:r w:rsidRPr="0002192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02192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02192C">
              <w:rPr>
                <w:rFonts w:ascii="Times New Roman" w:hAnsi="Times New Roman" w:cs="Times New Roman"/>
                <w:noProof/>
                <w:webHidden/>
              </w:rPr>
              <w:instrText xml:space="preserve"> PAGEREF _Toc79064889 \h </w:instrText>
            </w:r>
            <w:r w:rsidRPr="0002192C">
              <w:rPr>
                <w:rFonts w:ascii="Times New Roman" w:hAnsi="Times New Roman" w:cs="Times New Roman"/>
                <w:noProof/>
                <w:webHidden/>
              </w:rPr>
            </w:r>
            <w:r w:rsidRPr="0002192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274C8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02192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51B8E" w:rsidRPr="0002192C" w:rsidRDefault="009262E2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79064890" w:history="1">
            <w:r w:rsidR="00351B8E" w:rsidRPr="0002192C">
              <w:rPr>
                <w:rStyle w:val="a8"/>
                <w:rFonts w:ascii="Times New Roman" w:hAnsi="Times New Roman" w:cs="Times New Roman"/>
                <w:bCs/>
                <w:noProof/>
                <w:lang w:val="en-US" w:eastAsia="ru-RU"/>
              </w:rPr>
              <w:t>II</w:t>
            </w:r>
            <w:r w:rsidR="00351B8E" w:rsidRPr="0002192C">
              <w:rPr>
                <w:rStyle w:val="a8"/>
                <w:rFonts w:ascii="Times New Roman" w:hAnsi="Times New Roman" w:cs="Times New Roman"/>
                <w:bCs/>
                <w:noProof/>
                <w:lang w:eastAsia="ru-RU"/>
              </w:rPr>
              <w:t>. Положения об очередности планируемого развития территории</w: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instrText xml:space="preserve"> PAGEREF _Toc79064890 \h </w:instrTex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274C8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51B8E" w:rsidRPr="0002192C" w:rsidRDefault="009262E2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79064891" w:history="1">
            <w:r w:rsidR="00351B8E" w:rsidRPr="0002192C">
              <w:rPr>
                <w:rStyle w:val="a8"/>
                <w:rFonts w:ascii="Times New Roman" w:hAnsi="Times New Roman" w:cs="Times New Roman"/>
                <w:bCs/>
                <w:noProof/>
                <w:lang w:val="en-US" w:eastAsia="ru-RU"/>
              </w:rPr>
              <w:t>III</w:t>
            </w:r>
            <w:r w:rsidR="00351B8E" w:rsidRPr="0002192C">
              <w:rPr>
                <w:rStyle w:val="a8"/>
                <w:rFonts w:ascii="Times New Roman" w:hAnsi="Times New Roman" w:cs="Times New Roman"/>
                <w:bCs/>
                <w:noProof/>
                <w:lang w:eastAsia="ru-RU"/>
              </w:rPr>
              <w:t>. Перечень и сведения о площади образуемых земельных участков. Вид разрешенного использования образуемого земельного участка.</w: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instrText xml:space="preserve"> PAGEREF _Toc79064891 \h </w:instrTex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274C8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51B8E" w:rsidRPr="0002192C" w:rsidRDefault="009262E2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79064892" w:history="1">
            <w:r w:rsidR="00351B8E" w:rsidRPr="0002192C">
              <w:rPr>
                <w:rStyle w:val="a8"/>
                <w:rFonts w:ascii="Times New Roman" w:hAnsi="Times New Roman" w:cs="Times New Roman"/>
                <w:noProof/>
                <w:lang w:val="en-US" w:eastAsia="ru-RU"/>
              </w:rPr>
              <w:t>IV</w:t>
            </w:r>
            <w:r w:rsidR="00351B8E" w:rsidRPr="0002192C">
              <w:rPr>
                <w:rStyle w:val="a8"/>
                <w:rFonts w:ascii="Times New Roman" w:hAnsi="Times New Roman" w:cs="Times New Roman"/>
                <w:noProof/>
                <w:lang w:eastAsia="ru-RU"/>
              </w:rPr>
              <w:t>.</w:t>
            </w:r>
            <w:r w:rsidR="00351B8E" w:rsidRPr="0002192C">
              <w:rPr>
                <w:rStyle w:val="a8"/>
                <w:rFonts w:ascii="Times New Roman" w:hAnsi="Times New Roman" w:cs="Times New Roman"/>
                <w:bCs/>
                <w:noProof/>
                <w:lang w:eastAsia="ru-RU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instrText xml:space="preserve"> PAGEREF _Toc79064892 \h </w:instrTex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274C8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51B8E" w:rsidRPr="0002192C" w:rsidRDefault="009262E2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79064893" w:history="1">
            <w:r w:rsidR="00351B8E" w:rsidRPr="0002192C">
              <w:rPr>
                <w:rStyle w:val="a8"/>
                <w:rFonts w:ascii="Times New Roman" w:hAnsi="Times New Roman" w:cs="Times New Roman"/>
                <w:bCs/>
                <w:noProof/>
                <w:lang w:val="en-US" w:eastAsia="ru-RU"/>
              </w:rPr>
              <w:t>V</w:t>
            </w:r>
            <w:r w:rsidR="00351B8E" w:rsidRPr="0002192C">
              <w:rPr>
                <w:rStyle w:val="a8"/>
                <w:rFonts w:ascii="Times New Roman" w:hAnsi="Times New Roman" w:cs="Times New Roman"/>
                <w:bCs/>
                <w:noProof/>
                <w:lang w:eastAsia="ru-RU"/>
              </w:rPr>
              <w:t>. Сведения о границе территории, в отношении которой утвержден проект межевания территории</w: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instrText xml:space="preserve"> PAGEREF _Toc79064893 \h </w:instrTex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274C8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351B8E" w:rsidRPr="0002192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51B8E" w:rsidRPr="0002192C" w:rsidRDefault="00351B8E">
          <w:r w:rsidRPr="0002192C">
            <w:rPr>
              <w:rFonts w:ascii="Times New Roman" w:hAnsi="Times New Roman" w:cs="Times New Roman"/>
              <w:bCs/>
            </w:rPr>
            <w:fldChar w:fldCharType="end"/>
          </w:r>
        </w:p>
      </w:sdtContent>
    </w:sdt>
    <w:p w:rsidR="00BD2B8B" w:rsidRPr="0002192C" w:rsidRDefault="00BD2B8B" w:rsidP="00946981">
      <w:pPr>
        <w:spacing w:after="160" w:line="360" w:lineRule="auto"/>
        <w:ind w:left="-567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981" w:rsidRPr="0002192C" w:rsidRDefault="00946981" w:rsidP="00946981">
      <w:pPr>
        <w:spacing w:after="160" w:line="360" w:lineRule="auto"/>
        <w:ind w:left="-567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92C">
        <w:rPr>
          <w:rFonts w:ascii="Times New Roman" w:hAnsi="Times New Roman" w:cs="Times New Roman"/>
          <w:b/>
          <w:sz w:val="28"/>
          <w:szCs w:val="28"/>
        </w:rPr>
        <w:t>Состав проекта: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23188E" w:rsidRPr="0002192C" w:rsidTr="00BD2B8B">
        <w:tc>
          <w:tcPr>
            <w:tcW w:w="817" w:type="dxa"/>
          </w:tcPr>
          <w:p w:rsidR="0023188E" w:rsidRPr="0002192C" w:rsidRDefault="0023188E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6662" w:type="dxa"/>
          </w:tcPr>
          <w:p w:rsidR="0023188E" w:rsidRPr="0002192C" w:rsidRDefault="0023188E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985" w:type="dxa"/>
          </w:tcPr>
          <w:p w:rsidR="0023188E" w:rsidRPr="0002192C" w:rsidRDefault="0023188E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Масштаб</w:t>
            </w:r>
          </w:p>
        </w:tc>
      </w:tr>
      <w:tr w:rsidR="0023188E" w:rsidRPr="0002192C" w:rsidTr="00BD2B8B">
        <w:tc>
          <w:tcPr>
            <w:tcW w:w="9464" w:type="dxa"/>
            <w:gridSpan w:val="3"/>
          </w:tcPr>
          <w:p w:rsidR="0023188E" w:rsidRPr="0002192C" w:rsidRDefault="0023188E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Основная часть проекта</w:t>
            </w:r>
          </w:p>
        </w:tc>
      </w:tr>
      <w:tr w:rsidR="0023188E" w:rsidRPr="0002192C" w:rsidTr="00BD2B8B">
        <w:tc>
          <w:tcPr>
            <w:tcW w:w="817" w:type="dxa"/>
          </w:tcPr>
          <w:p w:rsidR="0023188E" w:rsidRPr="0002192C" w:rsidRDefault="0023188E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6662" w:type="dxa"/>
          </w:tcPr>
          <w:p w:rsidR="0023188E" w:rsidRPr="0002192C" w:rsidRDefault="0023188E" w:rsidP="0023188E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Чертеж планировки территории</w:t>
            </w:r>
          </w:p>
        </w:tc>
        <w:tc>
          <w:tcPr>
            <w:tcW w:w="1985" w:type="dxa"/>
            <w:vAlign w:val="center"/>
          </w:tcPr>
          <w:p w:rsidR="0023188E" w:rsidRPr="0002192C" w:rsidRDefault="0002192C" w:rsidP="00BD2B8B">
            <w:pPr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1:500</w:t>
            </w:r>
          </w:p>
        </w:tc>
      </w:tr>
      <w:tr w:rsidR="0023188E" w:rsidRPr="0002192C" w:rsidTr="00BD2B8B">
        <w:tc>
          <w:tcPr>
            <w:tcW w:w="817" w:type="dxa"/>
          </w:tcPr>
          <w:p w:rsidR="0023188E" w:rsidRPr="0002192C" w:rsidRDefault="0023188E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6662" w:type="dxa"/>
          </w:tcPr>
          <w:p w:rsidR="0023188E" w:rsidRPr="0002192C" w:rsidRDefault="0023188E" w:rsidP="0023188E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Чертеж межевания территории</w:t>
            </w:r>
          </w:p>
        </w:tc>
        <w:tc>
          <w:tcPr>
            <w:tcW w:w="1985" w:type="dxa"/>
            <w:vAlign w:val="center"/>
          </w:tcPr>
          <w:p w:rsidR="0023188E" w:rsidRPr="0002192C" w:rsidRDefault="00EE7876" w:rsidP="00BD2B8B">
            <w:pPr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1:5</w:t>
            </w:r>
            <w:r w:rsidR="0023188E"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</w:tr>
      <w:tr w:rsidR="0023188E" w:rsidRPr="0002192C" w:rsidTr="00BD2B8B">
        <w:tc>
          <w:tcPr>
            <w:tcW w:w="817" w:type="dxa"/>
          </w:tcPr>
          <w:p w:rsidR="0023188E" w:rsidRPr="0002192C" w:rsidRDefault="0023188E" w:rsidP="0023188E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</w:tcPr>
          <w:p w:rsidR="0023188E" w:rsidRPr="0002192C" w:rsidRDefault="0023188E" w:rsidP="0002192C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Пояснительная записка. </w:t>
            </w:r>
            <w:r w:rsidR="0002192C"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Утверждаемая часть</w:t>
            </w:r>
          </w:p>
        </w:tc>
        <w:tc>
          <w:tcPr>
            <w:tcW w:w="1985" w:type="dxa"/>
          </w:tcPr>
          <w:p w:rsidR="0023188E" w:rsidRPr="0002192C" w:rsidRDefault="0023188E" w:rsidP="0023188E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3188E" w:rsidRPr="0002192C" w:rsidTr="00BD2B8B">
        <w:tc>
          <w:tcPr>
            <w:tcW w:w="9464" w:type="dxa"/>
            <w:gridSpan w:val="3"/>
          </w:tcPr>
          <w:p w:rsidR="0023188E" w:rsidRPr="0002192C" w:rsidRDefault="0023188E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Материалы по обоснованию</w:t>
            </w:r>
          </w:p>
        </w:tc>
      </w:tr>
      <w:tr w:rsidR="0023188E" w:rsidRPr="0002192C" w:rsidTr="00BD2B8B">
        <w:tc>
          <w:tcPr>
            <w:tcW w:w="817" w:type="dxa"/>
          </w:tcPr>
          <w:p w:rsidR="0023188E" w:rsidRPr="0002192C" w:rsidRDefault="0023188E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62" w:type="dxa"/>
          </w:tcPr>
          <w:p w:rsidR="0023188E" w:rsidRPr="0002192C" w:rsidRDefault="0023188E" w:rsidP="0023188E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Фрагмент карты планировочной структуры территории городского округа</w:t>
            </w:r>
          </w:p>
        </w:tc>
        <w:tc>
          <w:tcPr>
            <w:tcW w:w="1985" w:type="dxa"/>
            <w:vAlign w:val="center"/>
          </w:tcPr>
          <w:p w:rsidR="0023188E" w:rsidRPr="0002192C" w:rsidRDefault="00F36C58" w:rsidP="00BD2B8B">
            <w:pPr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1:5</w:t>
            </w:r>
            <w:r w:rsidR="0023188E"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</w:tr>
      <w:tr w:rsidR="0002192C" w:rsidRPr="0002192C" w:rsidTr="0002192C">
        <w:tc>
          <w:tcPr>
            <w:tcW w:w="817" w:type="dxa"/>
          </w:tcPr>
          <w:p w:rsidR="0002192C" w:rsidRPr="0002192C" w:rsidRDefault="0002192C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62" w:type="dxa"/>
          </w:tcPr>
          <w:p w:rsidR="0002192C" w:rsidRPr="0002192C" w:rsidRDefault="0002192C" w:rsidP="0023188E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Схема, отображающая местоположение существующих объектов к</w:t>
            </w: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питального строительства</w:t>
            </w:r>
          </w:p>
          <w:p w:rsidR="0002192C" w:rsidRPr="0002192C" w:rsidRDefault="0002192C" w:rsidP="0023188E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Схема границ зон с особыми условиями использования территории</w:t>
            </w:r>
          </w:p>
        </w:tc>
        <w:tc>
          <w:tcPr>
            <w:tcW w:w="1985" w:type="dxa"/>
            <w:vAlign w:val="center"/>
          </w:tcPr>
          <w:p w:rsidR="0002192C" w:rsidRPr="0002192C" w:rsidRDefault="0002192C" w:rsidP="0002192C">
            <w:pPr>
              <w:jc w:val="center"/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1:500</w:t>
            </w:r>
          </w:p>
        </w:tc>
      </w:tr>
      <w:tr w:rsidR="0002192C" w:rsidRPr="0002192C" w:rsidTr="0002192C">
        <w:tc>
          <w:tcPr>
            <w:tcW w:w="817" w:type="dxa"/>
          </w:tcPr>
          <w:p w:rsidR="0002192C" w:rsidRPr="0002192C" w:rsidRDefault="0002192C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662" w:type="dxa"/>
          </w:tcPr>
          <w:p w:rsidR="0002192C" w:rsidRPr="0002192C" w:rsidRDefault="0002192C" w:rsidP="00F36C58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Схема развития улично-дорожной сети и движения транспорта</w:t>
            </w:r>
          </w:p>
          <w:p w:rsidR="0002192C" w:rsidRPr="0002192C" w:rsidRDefault="0002192C" w:rsidP="00F36C58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Схема движения транспорта и пешеходов, а также велосипедных д</w:t>
            </w: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</w:t>
            </w: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рожек</w:t>
            </w:r>
          </w:p>
          <w:p w:rsidR="0002192C" w:rsidRPr="0002192C" w:rsidRDefault="0002192C" w:rsidP="0023188E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Схема благоустройства и озеленения территории</w:t>
            </w:r>
          </w:p>
        </w:tc>
        <w:tc>
          <w:tcPr>
            <w:tcW w:w="1985" w:type="dxa"/>
            <w:vAlign w:val="center"/>
          </w:tcPr>
          <w:p w:rsidR="0002192C" w:rsidRPr="0002192C" w:rsidRDefault="0002192C" w:rsidP="0002192C">
            <w:pPr>
              <w:jc w:val="center"/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1:500</w:t>
            </w:r>
          </w:p>
        </w:tc>
      </w:tr>
      <w:tr w:rsidR="0002192C" w:rsidRPr="0002192C" w:rsidTr="0002192C">
        <w:tc>
          <w:tcPr>
            <w:tcW w:w="817" w:type="dxa"/>
          </w:tcPr>
          <w:p w:rsidR="0002192C" w:rsidRPr="0002192C" w:rsidRDefault="0002192C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662" w:type="dxa"/>
          </w:tcPr>
          <w:p w:rsidR="0002192C" w:rsidRPr="0002192C" w:rsidRDefault="0002192C" w:rsidP="0023188E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Схема вертикальной планировки территории, инженерной подгото</w:t>
            </w: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ки и инженерной защиты </w:t>
            </w:r>
          </w:p>
        </w:tc>
        <w:tc>
          <w:tcPr>
            <w:tcW w:w="1985" w:type="dxa"/>
            <w:vAlign w:val="center"/>
          </w:tcPr>
          <w:p w:rsidR="0002192C" w:rsidRPr="0002192C" w:rsidRDefault="0002192C" w:rsidP="0002192C">
            <w:pPr>
              <w:jc w:val="center"/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1:500</w:t>
            </w:r>
          </w:p>
        </w:tc>
      </w:tr>
      <w:tr w:rsidR="00BD2B8B" w:rsidRPr="0002192C" w:rsidTr="00BD2B8B">
        <w:tc>
          <w:tcPr>
            <w:tcW w:w="817" w:type="dxa"/>
          </w:tcPr>
          <w:p w:rsidR="00BD2B8B" w:rsidRPr="0002192C" w:rsidRDefault="007F426A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662" w:type="dxa"/>
          </w:tcPr>
          <w:p w:rsidR="00BD2B8B" w:rsidRPr="0002192C" w:rsidRDefault="00BD2B8B" w:rsidP="0023188E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Чертеж межевания территории</w:t>
            </w:r>
          </w:p>
        </w:tc>
        <w:tc>
          <w:tcPr>
            <w:tcW w:w="1985" w:type="dxa"/>
            <w:vAlign w:val="center"/>
          </w:tcPr>
          <w:p w:rsidR="00BD2B8B" w:rsidRPr="0002192C" w:rsidRDefault="00F17374" w:rsidP="00BD2B8B">
            <w:pPr>
              <w:jc w:val="center"/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1:5</w:t>
            </w:r>
            <w:r w:rsidR="00BD2B8B"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</w:tr>
      <w:tr w:rsidR="0023188E" w:rsidRPr="00F9325F" w:rsidTr="00BD2B8B">
        <w:tc>
          <w:tcPr>
            <w:tcW w:w="817" w:type="dxa"/>
          </w:tcPr>
          <w:p w:rsidR="0023188E" w:rsidRPr="0002192C" w:rsidRDefault="0023188E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</w:tcPr>
          <w:p w:rsidR="0023188E" w:rsidRPr="0002192C" w:rsidRDefault="00BD2B8B" w:rsidP="00BD2B8B">
            <w:pPr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1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Пояснительная записка. Материалы по обоснованию</w:t>
            </w:r>
          </w:p>
        </w:tc>
        <w:tc>
          <w:tcPr>
            <w:tcW w:w="1985" w:type="dxa"/>
          </w:tcPr>
          <w:p w:rsidR="0023188E" w:rsidRPr="0002192C" w:rsidRDefault="0023188E" w:rsidP="0023188E">
            <w:pPr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351B8E" w:rsidRPr="00F9325F" w:rsidRDefault="00351B8E" w:rsidP="006C3441">
      <w:pPr>
        <w:spacing w:after="0" w:line="36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351B8E" w:rsidRPr="00F9325F" w:rsidRDefault="00351B8E" w:rsidP="006C3441">
      <w:pPr>
        <w:spacing w:after="0" w:line="36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7F426A" w:rsidRDefault="007F426A" w:rsidP="006C3441">
      <w:pPr>
        <w:spacing w:after="0" w:line="36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1274C8" w:rsidRPr="00F9325F" w:rsidRDefault="001274C8" w:rsidP="006C3441">
      <w:pPr>
        <w:spacing w:after="0" w:line="36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7F426A" w:rsidRPr="00F9325F" w:rsidRDefault="007F426A" w:rsidP="006C3441">
      <w:pPr>
        <w:spacing w:after="0" w:line="36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7F426A" w:rsidRPr="00F9325F" w:rsidRDefault="007F426A" w:rsidP="006C3441">
      <w:pPr>
        <w:spacing w:after="0" w:line="36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7F426A" w:rsidRPr="00F9325F" w:rsidRDefault="007F426A" w:rsidP="006C3441">
      <w:pPr>
        <w:spacing w:after="0" w:line="360" w:lineRule="auto"/>
        <w:ind w:left="-567" w:right="-1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6C3441" w:rsidRPr="00482DB1" w:rsidRDefault="006C3441" w:rsidP="00351B8E">
      <w:pPr>
        <w:pStyle w:val="1"/>
        <w:jc w:val="center"/>
        <w:rPr>
          <w:sz w:val="24"/>
          <w:szCs w:val="24"/>
          <w:lang w:eastAsia="ru-RU"/>
        </w:rPr>
      </w:pPr>
      <w:bookmarkStart w:id="1" w:name="_Toc79064889"/>
      <w:r w:rsidRPr="00482DB1">
        <w:rPr>
          <w:b/>
          <w:bCs/>
          <w:color w:val="000000"/>
          <w:sz w:val="24"/>
          <w:szCs w:val="24"/>
          <w:lang w:eastAsia="ru-RU"/>
        </w:rPr>
        <w:lastRenderedPageBreak/>
        <w:t>I. Положения о характеристиках планируемого развития территории</w:t>
      </w:r>
      <w:bookmarkEnd w:id="0"/>
      <w:bookmarkEnd w:id="1"/>
    </w:p>
    <w:p w:rsidR="006C3441" w:rsidRPr="00482DB1" w:rsidRDefault="006C3441" w:rsidP="00F75AEC">
      <w:pPr>
        <w:numPr>
          <w:ilvl w:val="0"/>
          <w:numId w:val="1"/>
        </w:numPr>
        <w:spacing w:after="0" w:line="360" w:lineRule="auto"/>
        <w:ind w:left="-567" w:right="-143"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Общие положения</w:t>
      </w:r>
      <w:r w:rsidRPr="00482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3441" w:rsidRPr="00870BBB" w:rsidRDefault="00830F2B" w:rsidP="00F75AEC">
      <w:pPr>
        <w:spacing w:after="0" w:line="360" w:lineRule="auto"/>
        <w:ind w:left="-567" w:right="-143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Внесение</w:t>
      </w:r>
      <w:r w:rsidR="00482DB1" w:rsidRPr="00482DB1">
        <w:rPr>
          <w:rFonts w:ascii="Times New Roman" w:hAnsi="Times New Roman" w:cs="Times New Roman"/>
          <w:sz w:val="24"/>
          <w:szCs w:val="24"/>
        </w:rPr>
        <w:t xml:space="preserve"> изменений в документацию по планировке (проект планировки и межевания) территории, расположенной по адресу: Российская Федерация, Павловский муниципальный </w:t>
      </w:r>
      <w:r w:rsidR="00482DB1" w:rsidRPr="00870BBB">
        <w:rPr>
          <w:rFonts w:ascii="Times New Roman" w:hAnsi="Times New Roman" w:cs="Times New Roman"/>
          <w:sz w:val="24"/>
          <w:szCs w:val="24"/>
        </w:rPr>
        <w:t>округ, город Павлово, территория гаражный массив №48</w:t>
      </w:r>
      <w:r w:rsidR="006C3441" w:rsidRPr="00870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территории площадью </w:t>
      </w:r>
      <w:r w:rsidR="007F28D4" w:rsidRPr="00870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1,7</w:t>
      </w:r>
      <w:r w:rsidR="006C3441" w:rsidRPr="00870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га.</w:t>
      </w:r>
    </w:p>
    <w:p w:rsidR="00870BBB" w:rsidRPr="00870BBB" w:rsidRDefault="00870BBB" w:rsidP="00870BBB">
      <w:pPr>
        <w:spacing w:after="0" w:line="240" w:lineRule="auto"/>
        <w:ind w:left="-567"/>
        <w:rPr>
          <w:rFonts w:ascii="Times New Roman" w:hAnsi="Times New Roman" w:cs="Times New Roman"/>
          <w:bCs/>
          <w:i/>
          <w:sz w:val="24"/>
          <w:szCs w:val="24"/>
        </w:rPr>
      </w:pPr>
      <w:r w:rsidRPr="00870BBB">
        <w:rPr>
          <w:rFonts w:ascii="Times New Roman" w:hAnsi="Times New Roman" w:cs="Times New Roman"/>
          <w:bCs/>
          <w:i/>
          <w:sz w:val="24"/>
          <w:szCs w:val="24"/>
        </w:rPr>
        <w:t xml:space="preserve">Таблица 1.1. – Каталог координат поворотных точек </w:t>
      </w:r>
      <w:r w:rsidR="006F127F">
        <w:rPr>
          <w:rFonts w:ascii="Times New Roman" w:hAnsi="Times New Roman" w:cs="Times New Roman"/>
          <w:bCs/>
          <w:i/>
          <w:sz w:val="24"/>
          <w:szCs w:val="24"/>
        </w:rPr>
        <w:t xml:space="preserve">отменяемых </w:t>
      </w:r>
      <w:r w:rsidRPr="00870BBB">
        <w:rPr>
          <w:rFonts w:ascii="Times New Roman" w:hAnsi="Times New Roman" w:cs="Times New Roman"/>
          <w:bCs/>
          <w:i/>
          <w:sz w:val="24"/>
          <w:szCs w:val="24"/>
        </w:rPr>
        <w:t>красных линий</w:t>
      </w:r>
    </w:p>
    <w:tbl>
      <w:tblPr>
        <w:tblStyle w:val="a4"/>
        <w:tblW w:w="10175" w:type="dxa"/>
        <w:tblInd w:w="-567" w:type="dxa"/>
        <w:tblLook w:val="04A0" w:firstRow="1" w:lastRow="0" w:firstColumn="1" w:lastColumn="0" w:noHBand="0" w:noVBand="1"/>
      </w:tblPr>
      <w:tblGrid>
        <w:gridCol w:w="3794"/>
        <w:gridCol w:w="3190"/>
        <w:gridCol w:w="3191"/>
      </w:tblGrid>
      <w:tr w:rsidR="00870BBB" w:rsidRPr="00870BBB" w:rsidTr="009F0607">
        <w:tc>
          <w:tcPr>
            <w:tcW w:w="3794" w:type="dxa"/>
          </w:tcPr>
          <w:p w:rsidR="00870BBB" w:rsidRPr="00870BBB" w:rsidRDefault="00870BBB" w:rsidP="009F06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70BB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Номер поворотной точки</w:t>
            </w:r>
          </w:p>
        </w:tc>
        <w:tc>
          <w:tcPr>
            <w:tcW w:w="3190" w:type="dxa"/>
          </w:tcPr>
          <w:p w:rsidR="00870BBB" w:rsidRPr="00870BBB" w:rsidRDefault="00870BBB" w:rsidP="009F06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70BB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Х</w:t>
            </w:r>
          </w:p>
        </w:tc>
        <w:tc>
          <w:tcPr>
            <w:tcW w:w="3191" w:type="dxa"/>
          </w:tcPr>
          <w:p w:rsidR="00870BBB" w:rsidRPr="00870BBB" w:rsidRDefault="00870BBB" w:rsidP="009F06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70BB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</w:t>
            </w:r>
          </w:p>
        </w:tc>
      </w:tr>
      <w:tr w:rsidR="00870BBB" w:rsidRPr="00870BBB" w:rsidTr="009F0607">
        <w:tc>
          <w:tcPr>
            <w:tcW w:w="3794" w:type="dxa"/>
            <w:vAlign w:val="bottom"/>
          </w:tcPr>
          <w:p w:rsidR="00870BBB" w:rsidRPr="00870BBB" w:rsidRDefault="00870BBB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B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bottom"/>
          </w:tcPr>
          <w:p w:rsidR="00870BBB" w:rsidRPr="00870BBB" w:rsidRDefault="00870BBB" w:rsidP="00870BBB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BBB">
              <w:rPr>
                <w:rFonts w:ascii="Times New Roman" w:hAnsi="Times New Roman" w:cs="Times New Roman"/>
                <w:sz w:val="24"/>
                <w:szCs w:val="24"/>
              </w:rPr>
              <w:t>488323.36</w:t>
            </w:r>
          </w:p>
        </w:tc>
        <w:tc>
          <w:tcPr>
            <w:tcW w:w="3191" w:type="dxa"/>
            <w:vAlign w:val="bottom"/>
          </w:tcPr>
          <w:p w:rsidR="00870BBB" w:rsidRPr="00870BBB" w:rsidRDefault="00870BBB" w:rsidP="00870BBB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BBB">
              <w:rPr>
                <w:rFonts w:ascii="Times New Roman" w:hAnsi="Times New Roman" w:cs="Times New Roman"/>
                <w:sz w:val="24"/>
                <w:szCs w:val="24"/>
              </w:rPr>
              <w:t>2157191.01</w:t>
            </w:r>
          </w:p>
        </w:tc>
      </w:tr>
      <w:tr w:rsidR="00870BBB" w:rsidRPr="00870BBB" w:rsidTr="009F0607">
        <w:tc>
          <w:tcPr>
            <w:tcW w:w="3794" w:type="dxa"/>
            <w:vAlign w:val="bottom"/>
          </w:tcPr>
          <w:p w:rsidR="00870BBB" w:rsidRPr="00870BBB" w:rsidRDefault="00870BBB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B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bottom"/>
          </w:tcPr>
          <w:p w:rsidR="00870BBB" w:rsidRPr="00870BBB" w:rsidRDefault="00870BBB" w:rsidP="00870BBB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BBB">
              <w:rPr>
                <w:rFonts w:ascii="Times New Roman" w:hAnsi="Times New Roman" w:cs="Times New Roman"/>
                <w:sz w:val="24"/>
                <w:szCs w:val="24"/>
              </w:rPr>
              <w:t>488321.18</w:t>
            </w:r>
          </w:p>
        </w:tc>
        <w:tc>
          <w:tcPr>
            <w:tcW w:w="3191" w:type="dxa"/>
            <w:vAlign w:val="bottom"/>
          </w:tcPr>
          <w:p w:rsidR="00870BBB" w:rsidRPr="00870BBB" w:rsidRDefault="00870BBB" w:rsidP="00870BBB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BBB">
              <w:rPr>
                <w:rFonts w:ascii="Times New Roman" w:hAnsi="Times New Roman" w:cs="Times New Roman"/>
                <w:sz w:val="24"/>
                <w:szCs w:val="24"/>
              </w:rPr>
              <w:t>2157195.31</w:t>
            </w:r>
          </w:p>
        </w:tc>
      </w:tr>
      <w:tr w:rsidR="00870BBB" w:rsidRPr="00870BBB" w:rsidTr="009F0607">
        <w:tc>
          <w:tcPr>
            <w:tcW w:w="3794" w:type="dxa"/>
            <w:vAlign w:val="bottom"/>
          </w:tcPr>
          <w:p w:rsidR="00870BBB" w:rsidRPr="00870BBB" w:rsidRDefault="00870BBB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B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bottom"/>
          </w:tcPr>
          <w:p w:rsidR="00870BBB" w:rsidRPr="00870BBB" w:rsidRDefault="00870BBB" w:rsidP="00870BBB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BBB">
              <w:rPr>
                <w:rFonts w:ascii="Times New Roman" w:hAnsi="Times New Roman" w:cs="Times New Roman"/>
                <w:sz w:val="24"/>
                <w:szCs w:val="24"/>
              </w:rPr>
              <w:t>488249.35</w:t>
            </w:r>
          </w:p>
        </w:tc>
        <w:tc>
          <w:tcPr>
            <w:tcW w:w="3191" w:type="dxa"/>
            <w:vAlign w:val="bottom"/>
          </w:tcPr>
          <w:p w:rsidR="00870BBB" w:rsidRPr="00870BBB" w:rsidRDefault="00870BBB" w:rsidP="00870BBB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BBB">
              <w:rPr>
                <w:rFonts w:ascii="Times New Roman" w:hAnsi="Times New Roman" w:cs="Times New Roman"/>
                <w:sz w:val="24"/>
                <w:szCs w:val="24"/>
              </w:rPr>
              <w:t>2157172.78</w:t>
            </w:r>
          </w:p>
        </w:tc>
      </w:tr>
      <w:tr w:rsidR="00870BBB" w:rsidRPr="00870BBB" w:rsidTr="009F0607">
        <w:tc>
          <w:tcPr>
            <w:tcW w:w="3794" w:type="dxa"/>
            <w:vAlign w:val="bottom"/>
          </w:tcPr>
          <w:p w:rsidR="00870BBB" w:rsidRPr="00870BBB" w:rsidRDefault="00870BBB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bottom"/>
          </w:tcPr>
          <w:p w:rsidR="00870BBB" w:rsidRPr="00870BBB" w:rsidRDefault="00870BBB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vAlign w:val="bottom"/>
          </w:tcPr>
          <w:p w:rsidR="00870BBB" w:rsidRPr="00870BBB" w:rsidRDefault="00870BBB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06F" w:rsidRPr="00870BBB" w:rsidTr="009F0607">
        <w:tc>
          <w:tcPr>
            <w:tcW w:w="3794" w:type="dxa"/>
            <w:vAlign w:val="bottom"/>
          </w:tcPr>
          <w:p w:rsidR="00D2306F" w:rsidRPr="00870BBB" w:rsidRDefault="00D2306F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488230.89</w:t>
            </w:r>
          </w:p>
        </w:tc>
        <w:tc>
          <w:tcPr>
            <w:tcW w:w="3191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2157159.09</w:t>
            </w:r>
          </w:p>
        </w:tc>
      </w:tr>
      <w:tr w:rsidR="00D2306F" w:rsidRPr="00870BBB" w:rsidTr="009F0607">
        <w:tc>
          <w:tcPr>
            <w:tcW w:w="3794" w:type="dxa"/>
            <w:vAlign w:val="bottom"/>
          </w:tcPr>
          <w:p w:rsidR="00D2306F" w:rsidRPr="00870BBB" w:rsidRDefault="00D2306F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488133.51</w:t>
            </w:r>
          </w:p>
        </w:tc>
        <w:tc>
          <w:tcPr>
            <w:tcW w:w="3191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2157059.56</w:t>
            </w:r>
          </w:p>
        </w:tc>
      </w:tr>
      <w:tr w:rsidR="00D2306F" w:rsidRPr="00870BBB" w:rsidTr="009F0607">
        <w:tc>
          <w:tcPr>
            <w:tcW w:w="3794" w:type="dxa"/>
            <w:vAlign w:val="bottom"/>
          </w:tcPr>
          <w:p w:rsidR="00D2306F" w:rsidRPr="00870BBB" w:rsidRDefault="00D2306F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0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488134.30</w:t>
            </w:r>
          </w:p>
        </w:tc>
        <w:tc>
          <w:tcPr>
            <w:tcW w:w="3191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2157058.83</w:t>
            </w:r>
          </w:p>
        </w:tc>
      </w:tr>
      <w:tr w:rsidR="00D2306F" w:rsidRPr="00870BBB" w:rsidTr="009F0607">
        <w:tc>
          <w:tcPr>
            <w:tcW w:w="3794" w:type="dxa"/>
            <w:vAlign w:val="bottom"/>
          </w:tcPr>
          <w:p w:rsidR="00D2306F" w:rsidRPr="00870BBB" w:rsidRDefault="00D2306F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0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488159.91</w:t>
            </w:r>
          </w:p>
        </w:tc>
        <w:tc>
          <w:tcPr>
            <w:tcW w:w="3191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2157067.64</w:t>
            </w:r>
          </w:p>
        </w:tc>
      </w:tr>
      <w:tr w:rsidR="00D2306F" w:rsidRPr="00870BBB" w:rsidTr="009F0607">
        <w:tc>
          <w:tcPr>
            <w:tcW w:w="3794" w:type="dxa"/>
            <w:vAlign w:val="bottom"/>
          </w:tcPr>
          <w:p w:rsidR="00D2306F" w:rsidRPr="00870BBB" w:rsidRDefault="00D2306F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0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488200.33</w:t>
            </w:r>
          </w:p>
        </w:tc>
        <w:tc>
          <w:tcPr>
            <w:tcW w:w="3191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2157081.15</w:t>
            </w:r>
          </w:p>
        </w:tc>
      </w:tr>
      <w:tr w:rsidR="00CA3592" w:rsidRPr="00870BBB" w:rsidTr="009F0607">
        <w:tc>
          <w:tcPr>
            <w:tcW w:w="3794" w:type="dxa"/>
            <w:vAlign w:val="bottom"/>
          </w:tcPr>
          <w:p w:rsidR="00CA3592" w:rsidRPr="00870BBB" w:rsidRDefault="00CA3592" w:rsidP="009F0607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bottom"/>
          </w:tcPr>
          <w:p w:rsidR="00CA3592" w:rsidRPr="00CA3592" w:rsidRDefault="00CA3592" w:rsidP="00CA3592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592">
              <w:rPr>
                <w:rFonts w:ascii="Times New Roman" w:hAnsi="Times New Roman" w:cs="Times New Roman"/>
                <w:sz w:val="24"/>
                <w:szCs w:val="24"/>
              </w:rPr>
              <w:t>488218.78</w:t>
            </w:r>
          </w:p>
        </w:tc>
        <w:tc>
          <w:tcPr>
            <w:tcW w:w="3191" w:type="dxa"/>
            <w:vAlign w:val="bottom"/>
          </w:tcPr>
          <w:p w:rsidR="00CA3592" w:rsidRPr="00CA3592" w:rsidRDefault="00CA3592" w:rsidP="00CA3592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592">
              <w:rPr>
                <w:rFonts w:ascii="Times New Roman" w:hAnsi="Times New Roman" w:cs="Times New Roman"/>
                <w:sz w:val="24"/>
                <w:szCs w:val="24"/>
              </w:rPr>
              <w:t>2157086.63</w:t>
            </w:r>
          </w:p>
        </w:tc>
      </w:tr>
    </w:tbl>
    <w:p w:rsidR="00870BBB" w:rsidRPr="00482DB1" w:rsidRDefault="00870BBB" w:rsidP="00F75AEC">
      <w:pPr>
        <w:spacing w:after="0" w:line="360" w:lineRule="auto"/>
        <w:ind w:left="-567" w:right="-143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99F" w:rsidRPr="004E0954" w:rsidRDefault="0043299F" w:rsidP="0043299F">
      <w:pPr>
        <w:spacing w:after="0" w:line="240" w:lineRule="auto"/>
        <w:ind w:left="-567"/>
        <w:rPr>
          <w:rFonts w:ascii="Times New Roman" w:hAnsi="Times New Roman" w:cs="Times New Roman"/>
          <w:bCs/>
          <w:i/>
          <w:sz w:val="24"/>
          <w:szCs w:val="24"/>
        </w:rPr>
      </w:pPr>
      <w:r w:rsidRPr="004E0954">
        <w:rPr>
          <w:rFonts w:ascii="Times New Roman" w:hAnsi="Times New Roman" w:cs="Times New Roman"/>
          <w:bCs/>
          <w:i/>
          <w:sz w:val="24"/>
          <w:szCs w:val="24"/>
        </w:rPr>
        <w:t>Таблица 1.</w:t>
      </w:r>
      <w:r w:rsidR="00870BBB" w:rsidRPr="004E0954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4E0954">
        <w:rPr>
          <w:rFonts w:ascii="Times New Roman" w:hAnsi="Times New Roman" w:cs="Times New Roman"/>
          <w:bCs/>
          <w:i/>
          <w:sz w:val="24"/>
          <w:szCs w:val="24"/>
        </w:rPr>
        <w:t xml:space="preserve">. – Каталог координат поворотных точек </w:t>
      </w:r>
      <w:r w:rsidR="00870BBB" w:rsidRPr="004E0954">
        <w:rPr>
          <w:rFonts w:ascii="Times New Roman" w:hAnsi="Times New Roman" w:cs="Times New Roman"/>
          <w:bCs/>
          <w:i/>
          <w:sz w:val="24"/>
          <w:szCs w:val="24"/>
        </w:rPr>
        <w:t xml:space="preserve">устанавливаемых </w:t>
      </w:r>
      <w:r w:rsidRPr="004E0954">
        <w:rPr>
          <w:rFonts w:ascii="Times New Roman" w:hAnsi="Times New Roman" w:cs="Times New Roman"/>
          <w:bCs/>
          <w:i/>
          <w:sz w:val="24"/>
          <w:szCs w:val="24"/>
        </w:rPr>
        <w:t>красных линий</w:t>
      </w:r>
    </w:p>
    <w:tbl>
      <w:tblPr>
        <w:tblStyle w:val="a4"/>
        <w:tblW w:w="10175" w:type="dxa"/>
        <w:tblInd w:w="-567" w:type="dxa"/>
        <w:tblLook w:val="04A0" w:firstRow="1" w:lastRow="0" w:firstColumn="1" w:lastColumn="0" w:noHBand="0" w:noVBand="1"/>
      </w:tblPr>
      <w:tblGrid>
        <w:gridCol w:w="3794"/>
        <w:gridCol w:w="3190"/>
        <w:gridCol w:w="3191"/>
      </w:tblGrid>
      <w:tr w:rsidR="0043299F" w:rsidRPr="004E0954" w:rsidTr="0043299F">
        <w:tc>
          <w:tcPr>
            <w:tcW w:w="3794" w:type="dxa"/>
          </w:tcPr>
          <w:p w:rsidR="0043299F" w:rsidRPr="004E0954" w:rsidRDefault="0043299F" w:rsidP="0043299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E095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Номер поворотной точки</w:t>
            </w:r>
          </w:p>
        </w:tc>
        <w:tc>
          <w:tcPr>
            <w:tcW w:w="3190" w:type="dxa"/>
          </w:tcPr>
          <w:p w:rsidR="0043299F" w:rsidRPr="004E0954" w:rsidRDefault="0043299F" w:rsidP="0043299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E095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Х</w:t>
            </w:r>
          </w:p>
        </w:tc>
        <w:tc>
          <w:tcPr>
            <w:tcW w:w="3191" w:type="dxa"/>
          </w:tcPr>
          <w:p w:rsidR="0043299F" w:rsidRPr="004E0954" w:rsidRDefault="0043299F" w:rsidP="0043299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E095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</w:t>
            </w:r>
          </w:p>
        </w:tc>
      </w:tr>
      <w:tr w:rsidR="004E0954" w:rsidRPr="004E0954" w:rsidTr="0043299F">
        <w:tc>
          <w:tcPr>
            <w:tcW w:w="3794" w:type="dxa"/>
            <w:vAlign w:val="bottom"/>
          </w:tcPr>
          <w:p w:rsidR="004E0954" w:rsidRPr="004E0954" w:rsidRDefault="004E0954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bottom"/>
          </w:tcPr>
          <w:p w:rsidR="004E0954" w:rsidRPr="004E0954" w:rsidRDefault="004E0954" w:rsidP="004E0954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954">
              <w:rPr>
                <w:rFonts w:ascii="Times New Roman" w:hAnsi="Times New Roman" w:cs="Times New Roman"/>
                <w:sz w:val="24"/>
                <w:szCs w:val="24"/>
              </w:rPr>
              <w:t>488323.36</w:t>
            </w:r>
          </w:p>
        </w:tc>
        <w:tc>
          <w:tcPr>
            <w:tcW w:w="3191" w:type="dxa"/>
            <w:vAlign w:val="bottom"/>
          </w:tcPr>
          <w:p w:rsidR="004E0954" w:rsidRPr="004E0954" w:rsidRDefault="004E0954" w:rsidP="004E0954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954">
              <w:rPr>
                <w:rFonts w:ascii="Times New Roman" w:hAnsi="Times New Roman" w:cs="Times New Roman"/>
                <w:sz w:val="24"/>
                <w:szCs w:val="24"/>
              </w:rPr>
              <w:t>2157191.01</w:t>
            </w:r>
          </w:p>
        </w:tc>
      </w:tr>
      <w:tr w:rsidR="004E0954" w:rsidRPr="004E0954" w:rsidTr="0043299F">
        <w:tc>
          <w:tcPr>
            <w:tcW w:w="3794" w:type="dxa"/>
            <w:vAlign w:val="bottom"/>
          </w:tcPr>
          <w:p w:rsidR="004E0954" w:rsidRPr="004E0954" w:rsidRDefault="004E0954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bottom"/>
          </w:tcPr>
          <w:p w:rsidR="004E0954" w:rsidRPr="004E0954" w:rsidRDefault="004E0954" w:rsidP="004E0954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954">
              <w:rPr>
                <w:rFonts w:ascii="Times New Roman" w:hAnsi="Times New Roman" w:cs="Times New Roman"/>
                <w:sz w:val="24"/>
                <w:szCs w:val="24"/>
              </w:rPr>
              <w:t>488320.76</w:t>
            </w:r>
          </w:p>
        </w:tc>
        <w:tc>
          <w:tcPr>
            <w:tcW w:w="3191" w:type="dxa"/>
            <w:vAlign w:val="bottom"/>
          </w:tcPr>
          <w:p w:rsidR="004E0954" w:rsidRPr="004E0954" w:rsidRDefault="004E0954" w:rsidP="004E0954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954">
              <w:rPr>
                <w:rFonts w:ascii="Times New Roman" w:hAnsi="Times New Roman" w:cs="Times New Roman"/>
                <w:sz w:val="24"/>
                <w:szCs w:val="24"/>
              </w:rPr>
              <w:t>2157197.91</w:t>
            </w:r>
          </w:p>
        </w:tc>
      </w:tr>
      <w:tr w:rsidR="004E0954" w:rsidRPr="004E0954" w:rsidTr="0043299F">
        <w:tc>
          <w:tcPr>
            <w:tcW w:w="3794" w:type="dxa"/>
            <w:vAlign w:val="bottom"/>
          </w:tcPr>
          <w:p w:rsidR="004E0954" w:rsidRPr="004E0954" w:rsidRDefault="004E0954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9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bottom"/>
          </w:tcPr>
          <w:p w:rsidR="004E0954" w:rsidRPr="004E0954" w:rsidRDefault="004E0954" w:rsidP="004E0954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954">
              <w:rPr>
                <w:rFonts w:ascii="Times New Roman" w:hAnsi="Times New Roman" w:cs="Times New Roman"/>
                <w:sz w:val="24"/>
                <w:szCs w:val="24"/>
              </w:rPr>
              <w:t>488249.35</w:t>
            </w:r>
          </w:p>
        </w:tc>
        <w:tc>
          <w:tcPr>
            <w:tcW w:w="3191" w:type="dxa"/>
            <w:vAlign w:val="bottom"/>
          </w:tcPr>
          <w:p w:rsidR="004E0954" w:rsidRPr="004E0954" w:rsidRDefault="004E0954" w:rsidP="004E0954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954">
              <w:rPr>
                <w:rFonts w:ascii="Times New Roman" w:hAnsi="Times New Roman" w:cs="Times New Roman"/>
                <w:sz w:val="24"/>
                <w:szCs w:val="24"/>
              </w:rPr>
              <w:t>2157172.78</w:t>
            </w:r>
          </w:p>
        </w:tc>
      </w:tr>
      <w:tr w:rsidR="0043299F" w:rsidRPr="004E0954" w:rsidTr="0043299F">
        <w:tc>
          <w:tcPr>
            <w:tcW w:w="3794" w:type="dxa"/>
            <w:vAlign w:val="bottom"/>
          </w:tcPr>
          <w:p w:rsidR="0043299F" w:rsidRPr="004E0954" w:rsidRDefault="0043299F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bottom"/>
          </w:tcPr>
          <w:p w:rsidR="0043299F" w:rsidRPr="004E0954" w:rsidRDefault="0043299F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vAlign w:val="bottom"/>
          </w:tcPr>
          <w:p w:rsidR="0043299F" w:rsidRPr="004E0954" w:rsidRDefault="0043299F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83E" w:rsidRPr="00F9325F" w:rsidTr="0043299F">
        <w:tc>
          <w:tcPr>
            <w:tcW w:w="3794" w:type="dxa"/>
            <w:vAlign w:val="bottom"/>
          </w:tcPr>
          <w:p w:rsidR="00BD683E" w:rsidRPr="004E0954" w:rsidRDefault="00BD683E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9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bottom"/>
          </w:tcPr>
          <w:p w:rsidR="00BD683E" w:rsidRPr="00BD683E" w:rsidRDefault="00BD683E" w:rsidP="00BD683E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83E">
              <w:rPr>
                <w:rFonts w:ascii="Times New Roman" w:hAnsi="Times New Roman" w:cs="Times New Roman"/>
                <w:sz w:val="24"/>
                <w:szCs w:val="24"/>
              </w:rPr>
              <w:t>488218.78</w:t>
            </w:r>
          </w:p>
        </w:tc>
        <w:tc>
          <w:tcPr>
            <w:tcW w:w="3191" w:type="dxa"/>
            <w:vAlign w:val="bottom"/>
          </w:tcPr>
          <w:p w:rsidR="00BD683E" w:rsidRPr="00BD683E" w:rsidRDefault="00BD683E" w:rsidP="00BD683E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83E">
              <w:rPr>
                <w:rFonts w:ascii="Times New Roman" w:hAnsi="Times New Roman" w:cs="Times New Roman"/>
                <w:sz w:val="24"/>
                <w:szCs w:val="24"/>
              </w:rPr>
              <w:t>2157086.63</w:t>
            </w:r>
          </w:p>
        </w:tc>
      </w:tr>
      <w:tr w:rsidR="00BD683E" w:rsidRPr="00F9325F" w:rsidTr="0043299F">
        <w:tc>
          <w:tcPr>
            <w:tcW w:w="3794" w:type="dxa"/>
            <w:vAlign w:val="bottom"/>
          </w:tcPr>
          <w:p w:rsidR="00BD683E" w:rsidRPr="004E0954" w:rsidRDefault="00BD683E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bottom"/>
          </w:tcPr>
          <w:p w:rsidR="00BD683E" w:rsidRPr="00BD683E" w:rsidRDefault="00BD683E" w:rsidP="00BD683E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83E">
              <w:rPr>
                <w:rFonts w:ascii="Times New Roman" w:hAnsi="Times New Roman" w:cs="Times New Roman"/>
                <w:sz w:val="24"/>
                <w:szCs w:val="24"/>
              </w:rPr>
              <w:t>488213.80</w:t>
            </w:r>
          </w:p>
        </w:tc>
        <w:tc>
          <w:tcPr>
            <w:tcW w:w="3191" w:type="dxa"/>
            <w:vAlign w:val="bottom"/>
          </w:tcPr>
          <w:p w:rsidR="00BD683E" w:rsidRPr="00BD683E" w:rsidRDefault="00BD683E" w:rsidP="00BD683E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83E">
              <w:rPr>
                <w:rFonts w:ascii="Times New Roman" w:hAnsi="Times New Roman" w:cs="Times New Roman"/>
                <w:sz w:val="24"/>
                <w:szCs w:val="24"/>
              </w:rPr>
              <w:t>2157099.70</w:t>
            </w:r>
          </w:p>
        </w:tc>
      </w:tr>
      <w:tr w:rsidR="00D2306F" w:rsidRPr="00F9325F" w:rsidTr="0043299F">
        <w:tc>
          <w:tcPr>
            <w:tcW w:w="3794" w:type="dxa"/>
            <w:vAlign w:val="bottom"/>
          </w:tcPr>
          <w:p w:rsidR="00D2306F" w:rsidRPr="004E0954" w:rsidRDefault="00D2306F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488206.68</w:t>
            </w:r>
          </w:p>
        </w:tc>
        <w:tc>
          <w:tcPr>
            <w:tcW w:w="3191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2157117.39</w:t>
            </w:r>
          </w:p>
        </w:tc>
      </w:tr>
      <w:tr w:rsidR="00D2306F" w:rsidRPr="00F9325F" w:rsidTr="0043299F">
        <w:tc>
          <w:tcPr>
            <w:tcW w:w="3794" w:type="dxa"/>
            <w:vAlign w:val="bottom"/>
          </w:tcPr>
          <w:p w:rsidR="00D2306F" w:rsidRPr="004E0954" w:rsidRDefault="00D2306F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488235.93</w:t>
            </w:r>
          </w:p>
        </w:tc>
        <w:tc>
          <w:tcPr>
            <w:tcW w:w="3191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2157144.32</w:t>
            </w:r>
          </w:p>
        </w:tc>
      </w:tr>
      <w:tr w:rsidR="00D2306F" w:rsidRPr="00F9325F" w:rsidTr="0043299F">
        <w:tc>
          <w:tcPr>
            <w:tcW w:w="3794" w:type="dxa"/>
            <w:vAlign w:val="bottom"/>
          </w:tcPr>
          <w:p w:rsidR="00D2306F" w:rsidRDefault="00D2306F" w:rsidP="0043299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488230.89</w:t>
            </w:r>
          </w:p>
        </w:tc>
        <w:tc>
          <w:tcPr>
            <w:tcW w:w="3191" w:type="dxa"/>
            <w:vAlign w:val="bottom"/>
          </w:tcPr>
          <w:p w:rsidR="00D2306F" w:rsidRPr="00D2306F" w:rsidRDefault="00D2306F" w:rsidP="00D2306F">
            <w:pPr>
              <w:ind w:left="-567" w:right="-14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06F">
              <w:rPr>
                <w:rFonts w:ascii="Times New Roman" w:hAnsi="Times New Roman" w:cs="Times New Roman"/>
                <w:sz w:val="24"/>
                <w:szCs w:val="24"/>
              </w:rPr>
              <w:t>2157159.09</w:t>
            </w:r>
          </w:p>
        </w:tc>
      </w:tr>
    </w:tbl>
    <w:p w:rsidR="0043299F" w:rsidRPr="00F9325F" w:rsidRDefault="0043299F" w:rsidP="0043299F">
      <w:pPr>
        <w:spacing w:after="0" w:line="240" w:lineRule="auto"/>
        <w:ind w:left="-567"/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</w:p>
    <w:p w:rsidR="00EE4BE7" w:rsidRPr="00482DB1" w:rsidRDefault="006C3441" w:rsidP="00EE4BE7">
      <w:pPr>
        <w:numPr>
          <w:ilvl w:val="0"/>
          <w:numId w:val="1"/>
        </w:numPr>
        <w:spacing w:after="0" w:line="360" w:lineRule="auto"/>
        <w:ind w:left="-567" w:right="-143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и задачи.</w:t>
      </w:r>
    </w:p>
    <w:p w:rsidR="00F75AEC" w:rsidRDefault="00830F2B" w:rsidP="00F75AEC">
      <w:pPr>
        <w:pStyle w:val="a3"/>
        <w:spacing w:after="0" w:line="360" w:lineRule="auto"/>
        <w:ind w:left="-567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Внесение</w:t>
      </w:r>
      <w:r w:rsidR="00482DB1" w:rsidRPr="00482DB1">
        <w:rPr>
          <w:rFonts w:ascii="Times New Roman" w:hAnsi="Times New Roman" w:cs="Times New Roman"/>
          <w:sz w:val="24"/>
          <w:szCs w:val="24"/>
        </w:rPr>
        <w:t xml:space="preserve"> изменений в документацию по планировке (проект планировки и межевания) территории, расположенной по адресу: Российская Федерация, Павловский муниципальный округ, город Павлово, территория гаражный массив №48</w:t>
      </w:r>
      <w:r w:rsidR="00482DB1" w:rsidRPr="00482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17D0" w:rsidRPr="00482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разработана </w:t>
      </w:r>
      <w:r w:rsidR="006C3441" w:rsidRPr="00482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</w:t>
      </w:r>
      <w:r w:rsidR="00F75AEC" w:rsidRPr="00482DB1">
        <w:rPr>
          <w:rFonts w:ascii="Times New Roman" w:hAnsi="Times New Roman" w:cs="Times New Roman"/>
          <w:sz w:val="24"/>
          <w:szCs w:val="24"/>
        </w:rPr>
        <w:t>обеспечени</w:t>
      </w:r>
      <w:r w:rsidR="007D17D0" w:rsidRPr="00482DB1">
        <w:rPr>
          <w:rFonts w:ascii="Times New Roman" w:hAnsi="Times New Roman" w:cs="Times New Roman"/>
          <w:sz w:val="24"/>
          <w:szCs w:val="24"/>
        </w:rPr>
        <w:t>я</w:t>
      </w:r>
      <w:r w:rsidR="00F75AEC" w:rsidRPr="00482DB1">
        <w:rPr>
          <w:rFonts w:ascii="Times New Roman" w:hAnsi="Times New Roman" w:cs="Times New Roman"/>
          <w:sz w:val="24"/>
          <w:szCs w:val="24"/>
        </w:rPr>
        <w:t xml:space="preserve"> устойчивого развития территории; выделение элементов планировочной структуры; установл</w:t>
      </w:r>
      <w:r w:rsidR="00F75AEC" w:rsidRPr="00482DB1">
        <w:rPr>
          <w:rFonts w:ascii="Times New Roman" w:hAnsi="Times New Roman" w:cs="Times New Roman"/>
          <w:sz w:val="24"/>
          <w:szCs w:val="24"/>
        </w:rPr>
        <w:t>е</w:t>
      </w:r>
      <w:r w:rsidR="00F75AEC" w:rsidRPr="00482DB1">
        <w:rPr>
          <w:rFonts w:ascii="Times New Roman" w:hAnsi="Times New Roman" w:cs="Times New Roman"/>
          <w:sz w:val="24"/>
          <w:szCs w:val="24"/>
        </w:rPr>
        <w:t xml:space="preserve">ние границ земельных участков, предназначенных для </w:t>
      </w:r>
      <w:r w:rsidR="00482DB1" w:rsidRPr="00482DB1">
        <w:rPr>
          <w:rFonts w:ascii="Times New Roman" w:hAnsi="Times New Roman" w:cs="Times New Roman"/>
          <w:sz w:val="24"/>
          <w:szCs w:val="24"/>
        </w:rPr>
        <w:t>производственных зданий</w:t>
      </w:r>
      <w:r w:rsidR="00387EC2" w:rsidRPr="00482DB1">
        <w:rPr>
          <w:rFonts w:ascii="Times New Roman" w:hAnsi="Times New Roman" w:cs="Times New Roman"/>
          <w:sz w:val="24"/>
          <w:szCs w:val="24"/>
        </w:rPr>
        <w:t>.</w:t>
      </w:r>
    </w:p>
    <w:p w:rsidR="0002192C" w:rsidRDefault="0002192C" w:rsidP="00F75AEC">
      <w:pPr>
        <w:pStyle w:val="a3"/>
        <w:spacing w:after="0" w:line="360" w:lineRule="auto"/>
        <w:ind w:left="-567"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192C" w:rsidRDefault="0002192C" w:rsidP="00F75AEC">
      <w:pPr>
        <w:pStyle w:val="a3"/>
        <w:spacing w:after="0" w:line="360" w:lineRule="auto"/>
        <w:ind w:left="-567"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192C" w:rsidRDefault="0002192C" w:rsidP="00F75AEC">
      <w:pPr>
        <w:pStyle w:val="a3"/>
        <w:spacing w:after="0" w:line="360" w:lineRule="auto"/>
        <w:ind w:left="-567"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192C" w:rsidRDefault="0002192C" w:rsidP="00F75AEC">
      <w:pPr>
        <w:pStyle w:val="a3"/>
        <w:spacing w:after="0" w:line="360" w:lineRule="auto"/>
        <w:ind w:left="-567"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192C" w:rsidRDefault="0002192C" w:rsidP="00F75AEC">
      <w:pPr>
        <w:pStyle w:val="a3"/>
        <w:spacing w:after="0" w:line="360" w:lineRule="auto"/>
        <w:ind w:left="-567"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192C" w:rsidRPr="00482DB1" w:rsidRDefault="0002192C" w:rsidP="00F75AEC">
      <w:pPr>
        <w:pStyle w:val="a3"/>
        <w:spacing w:after="0" w:line="360" w:lineRule="auto"/>
        <w:ind w:left="-567"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4BE7" w:rsidRPr="00482DB1" w:rsidRDefault="00EE4BE7" w:rsidP="00EE4BE7">
      <w:pPr>
        <w:numPr>
          <w:ilvl w:val="0"/>
          <w:numId w:val="1"/>
        </w:numPr>
        <w:spacing w:after="0" w:line="360" w:lineRule="auto"/>
        <w:ind w:left="-567" w:right="-143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Характеристики планируемого развития территории </w:t>
      </w:r>
    </w:p>
    <w:p w:rsidR="004362A3" w:rsidRPr="00482DB1" w:rsidRDefault="004362A3" w:rsidP="004362A3">
      <w:pPr>
        <w:spacing w:after="0" w:line="240" w:lineRule="auto"/>
        <w:ind w:left="-567"/>
        <w:rPr>
          <w:rFonts w:ascii="Times New Roman" w:hAnsi="Times New Roman" w:cs="Times New Roman"/>
          <w:bCs/>
          <w:i/>
          <w:sz w:val="24"/>
          <w:szCs w:val="24"/>
        </w:rPr>
      </w:pPr>
      <w:r w:rsidRPr="00482DB1">
        <w:rPr>
          <w:rFonts w:ascii="Times New Roman" w:hAnsi="Times New Roman" w:cs="Times New Roman"/>
          <w:bCs/>
          <w:i/>
          <w:sz w:val="24"/>
          <w:szCs w:val="24"/>
        </w:rPr>
        <w:t>Таблица 1.</w:t>
      </w:r>
      <w:r w:rsidR="00870BBB">
        <w:rPr>
          <w:rFonts w:ascii="Times New Roman" w:hAnsi="Times New Roman" w:cs="Times New Roman"/>
          <w:bCs/>
          <w:i/>
          <w:sz w:val="24"/>
          <w:szCs w:val="24"/>
        </w:rPr>
        <w:t>3</w:t>
      </w:r>
      <w:r w:rsidRPr="00482DB1">
        <w:rPr>
          <w:rFonts w:ascii="Times New Roman" w:hAnsi="Times New Roman" w:cs="Times New Roman"/>
          <w:bCs/>
          <w:i/>
          <w:sz w:val="24"/>
          <w:szCs w:val="24"/>
        </w:rPr>
        <w:t xml:space="preserve"> – Технико-экономические показатели</w:t>
      </w:r>
    </w:p>
    <w:tbl>
      <w:tblPr>
        <w:tblW w:w="10206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5981"/>
        <w:gridCol w:w="283"/>
        <w:gridCol w:w="1276"/>
        <w:gridCol w:w="1984"/>
      </w:tblGrid>
      <w:tr w:rsidR="00EE4BE7" w:rsidRPr="00482DB1" w:rsidTr="0016406C">
        <w:trPr>
          <w:trHeight w:hRule="exact" w:val="56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BE7" w:rsidRPr="00482DB1" w:rsidRDefault="00EE4BE7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</w:t>
            </w:r>
          </w:p>
          <w:p w:rsidR="00EE4BE7" w:rsidRPr="00482DB1" w:rsidRDefault="00EE4BE7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482DB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482DB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BE7" w:rsidRPr="00482DB1" w:rsidRDefault="00EE4BE7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BE7" w:rsidRPr="00482DB1" w:rsidRDefault="00EE4BE7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Единицы</w:t>
            </w:r>
          </w:p>
          <w:p w:rsidR="00EE4BE7" w:rsidRPr="00482DB1" w:rsidRDefault="00EE4BE7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E4BE7" w:rsidRPr="00482DB1" w:rsidRDefault="00EE4BE7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Примечание</w:t>
            </w:r>
          </w:p>
        </w:tc>
      </w:tr>
      <w:tr w:rsidR="00EE4BE7" w:rsidRPr="00482DB1" w:rsidTr="0016406C">
        <w:trPr>
          <w:trHeight w:hRule="exact" w:val="2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BE7" w:rsidRPr="00136501" w:rsidRDefault="00EE4BE7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BE7" w:rsidRPr="00136501" w:rsidRDefault="00EE4BE7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6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 территории в границах разработки проекта </w:t>
            </w:r>
          </w:p>
          <w:p w:rsidR="00EE4BE7" w:rsidRPr="00136501" w:rsidRDefault="00EE4BE7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BE7" w:rsidRPr="00136501" w:rsidRDefault="00EE4BE7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BE7" w:rsidRPr="00136501" w:rsidRDefault="00387EC2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</w:tr>
      <w:tr w:rsidR="00EE4BE7" w:rsidRPr="00F9325F" w:rsidTr="00387EC2">
        <w:trPr>
          <w:trHeight w:hRule="exact" w:val="36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BE7" w:rsidRPr="00136501" w:rsidRDefault="00EE4BE7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BE7" w:rsidRPr="00136501" w:rsidRDefault="00EE4BE7" w:rsidP="00387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6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 </w:t>
            </w:r>
            <w:r w:rsidR="00387EC2" w:rsidRPr="00136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территории квартала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BE7" w:rsidRPr="00136501" w:rsidRDefault="00EE4BE7" w:rsidP="0038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36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1365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0A3" w:rsidRPr="00136501" w:rsidRDefault="00136501" w:rsidP="0038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501">
              <w:rPr>
                <w:rFonts w:ascii="Times New Roman" w:eastAsia="Times New Roman" w:hAnsi="Times New Roman" w:cs="Times New Roman"/>
                <w:lang w:eastAsia="ru-RU"/>
              </w:rPr>
              <w:t>8422</w:t>
            </w:r>
          </w:p>
          <w:p w:rsidR="002530A3" w:rsidRPr="00136501" w:rsidRDefault="002530A3" w:rsidP="0038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4BE7" w:rsidRPr="00F9325F" w:rsidTr="0016406C">
        <w:trPr>
          <w:trHeight w:hRule="exact" w:val="84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BE7" w:rsidRPr="00482DB1" w:rsidRDefault="00EE4BE7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BE7" w:rsidRPr="00482DB1" w:rsidRDefault="00EE4BE7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населения в том числе:</w:t>
            </w:r>
          </w:p>
          <w:p w:rsidR="00EE4BE7" w:rsidRPr="00482DB1" w:rsidRDefault="002530A3" w:rsidP="0025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E4BE7"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сохраняемых объектах</w:t>
            </w:r>
          </w:p>
          <w:p w:rsidR="00EE4BE7" w:rsidRPr="00482DB1" w:rsidRDefault="002530A3" w:rsidP="0025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E4BE7"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объектах, планируемых к строительству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BE7" w:rsidRPr="00482DB1" w:rsidRDefault="00EE4BE7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BE7" w:rsidRPr="00482DB1" w:rsidRDefault="00EE4BE7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530A3" w:rsidRPr="00F9325F" w:rsidTr="0016406C">
        <w:trPr>
          <w:trHeight w:hRule="exact" w:val="100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387EC2" w:rsidP="00946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9469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(</w:t>
            </w:r>
            <w:r w:rsidRPr="00482DB1">
              <w:rPr>
                <w:rFonts w:ascii="Times New Roman" w:hAnsi="Times New Roman" w:cs="Times New Roman"/>
              </w:rPr>
              <w:t>в границах подготовки проекта планировки те</w:t>
            </w:r>
            <w:r w:rsidRPr="00482DB1">
              <w:rPr>
                <w:rFonts w:ascii="Times New Roman" w:hAnsi="Times New Roman" w:cs="Times New Roman"/>
              </w:rPr>
              <w:t>р</w:t>
            </w:r>
            <w:r w:rsidRPr="00482DB1">
              <w:rPr>
                <w:rFonts w:ascii="Times New Roman" w:hAnsi="Times New Roman" w:cs="Times New Roman"/>
              </w:rPr>
              <w:t>ритории</w:t>
            </w: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занятая под зданиями и сооружениями в том числе:</w:t>
            </w:r>
          </w:p>
          <w:p w:rsidR="002530A3" w:rsidRPr="00482DB1" w:rsidRDefault="002530A3" w:rsidP="009469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-под сохраняемыми зданиями и сооружениями</w:t>
            </w:r>
          </w:p>
          <w:p w:rsidR="002530A3" w:rsidRPr="00482DB1" w:rsidRDefault="002530A3" w:rsidP="009469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-под проектируемыми зданиями и сооружениями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3316" w:rsidRPr="00482DB1" w:rsidRDefault="00A63316" w:rsidP="001640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530A3" w:rsidRPr="00482DB1" w:rsidRDefault="00387EC2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lang w:eastAsia="ru-RU"/>
              </w:rPr>
              <w:t>457</w:t>
            </w:r>
          </w:p>
          <w:p w:rsidR="002530A3" w:rsidRPr="00482DB1" w:rsidRDefault="00387EC2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63316" w:rsidRPr="00F9325F" w:rsidTr="0016406C">
        <w:trPr>
          <w:trHeight w:hRule="exact" w:val="113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387EC2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всех этажей зданий и сооружений (</w:t>
            </w:r>
            <w:r w:rsidRPr="00482DB1">
              <w:rPr>
                <w:rFonts w:ascii="Times New Roman" w:hAnsi="Times New Roman" w:cs="Times New Roman"/>
              </w:rPr>
              <w:t>в границах подготовки проекта планировки территории</w:t>
            </w: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в том числе:</w:t>
            </w:r>
          </w:p>
          <w:p w:rsidR="002530A3" w:rsidRPr="00482DB1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-сохраняемых зданий и сооружений</w:t>
            </w:r>
          </w:p>
          <w:p w:rsidR="002530A3" w:rsidRPr="00482DB1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-проектируемых зданий и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530A3" w:rsidRPr="00482DB1" w:rsidRDefault="00387EC2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lang w:eastAsia="ru-RU"/>
              </w:rPr>
              <w:t>457</w:t>
            </w:r>
          </w:p>
          <w:p w:rsidR="002530A3" w:rsidRPr="00482DB1" w:rsidRDefault="00387EC2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63316" w:rsidRPr="00F9325F" w:rsidTr="00387EC2">
        <w:trPr>
          <w:trHeight w:hRule="exact" w:val="51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Коэффициент застройки</w:t>
            </w:r>
          </w:p>
          <w:p w:rsidR="002530A3" w:rsidRPr="00482DB1" w:rsidRDefault="002530A3" w:rsidP="0025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482DB1">
              <w:rPr>
                <w:rFonts w:ascii="Times New Roman" w:hAnsi="Times New Roman" w:cs="Times New Roman"/>
              </w:rPr>
              <w:t>в границах подготовки проекта планировки территории;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530A3" w:rsidRPr="00482DB1" w:rsidRDefault="002530A3" w:rsidP="006C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1E718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  <w:p w:rsidR="002530A3" w:rsidRPr="00482DB1" w:rsidRDefault="002530A3" w:rsidP="006C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62A3" w:rsidRPr="00F9325F" w:rsidTr="00387EC2">
        <w:trPr>
          <w:trHeight w:hRule="exact" w:val="56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Коэффициент плотности застройки</w:t>
            </w:r>
          </w:p>
          <w:p w:rsidR="002530A3" w:rsidRPr="00482DB1" w:rsidRDefault="002530A3" w:rsidP="0025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482DB1">
              <w:rPr>
                <w:rFonts w:ascii="Times New Roman" w:hAnsi="Times New Roman" w:cs="Times New Roman"/>
              </w:rPr>
              <w:t>в границах подготовки проекта планировки территории;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530A3" w:rsidRPr="00482DB1" w:rsidRDefault="001E718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30A3" w:rsidRPr="00F9325F" w:rsidTr="0016406C">
        <w:trPr>
          <w:trHeight w:hRule="exact" w:val="112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Этажность проектируемых объектов в том числе:</w:t>
            </w:r>
          </w:p>
          <w:p w:rsidR="002530A3" w:rsidRPr="00482DB1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-жилых домов</w:t>
            </w:r>
          </w:p>
          <w:p w:rsidR="00830F2B" w:rsidRDefault="00830F2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-объектов производственного</w:t>
            </w:r>
            <w:r w:rsidR="00E04D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назначения</w:t>
            </w:r>
          </w:p>
          <w:p w:rsidR="002530A3" w:rsidRPr="00482DB1" w:rsidRDefault="00830F2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объектов </w:t>
            </w:r>
            <w:r w:rsidR="002530A3"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общественно-делового и иного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  <w:p w:rsidR="002530A3" w:rsidRDefault="00387EC2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830F2B" w:rsidRPr="00482DB1" w:rsidRDefault="00830F2B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530A3" w:rsidRPr="00F9325F" w:rsidTr="0016406C">
        <w:trPr>
          <w:trHeight w:hRule="exact" w:val="2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жилых помещений (квартир)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530A3" w:rsidRPr="00F9325F" w:rsidTr="00E04DBD">
        <w:trPr>
          <w:trHeight w:hRule="exact" w:val="83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DBD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830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бщая площадь</w:t>
            </w:r>
            <w:proofErr w:type="gramStart"/>
            <w:r w:rsidR="00830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E04D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proofErr w:type="gramEnd"/>
          </w:p>
          <w:p w:rsidR="00830F2B" w:rsidRDefault="00E04DBD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объектов </w:t>
            </w:r>
            <w:r w:rsidR="00830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назначения</w:t>
            </w:r>
          </w:p>
          <w:p w:rsidR="002530A3" w:rsidRPr="00482DB1" w:rsidRDefault="00830F2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D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объектов </w:t>
            </w:r>
            <w:r w:rsidR="002530A3"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общественно-делового и иного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DBD" w:rsidRDefault="00E04DBD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530A3" w:rsidRDefault="0002192C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</w:p>
          <w:p w:rsidR="00830F2B" w:rsidRPr="00482DB1" w:rsidRDefault="00830F2B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530A3" w:rsidRPr="00F9325F" w:rsidTr="0016406C">
        <w:trPr>
          <w:trHeight w:hRule="exact" w:val="29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A63316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Жилищная обеспеченность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0A3" w:rsidRPr="00482DB1" w:rsidRDefault="00A63316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A63316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530A3" w:rsidRPr="00F9325F" w:rsidTr="0016406C">
        <w:trPr>
          <w:trHeight w:hRule="exact" w:val="83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482DB1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Вместимость объектов социального назначения: </w:t>
            </w:r>
            <w:proofErr w:type="gramStart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</w:t>
            </w:r>
            <w:proofErr w:type="gramEnd"/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етские образ</w:t>
            </w: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вательные учреждения -общеобразовательные учреждения -больница 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0A3" w:rsidRPr="00482DB1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Мест/коек/ посещений в смену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482DB1" w:rsidRDefault="00A63316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530A3" w:rsidRPr="00F9325F" w:rsidTr="0016406C">
        <w:trPr>
          <w:trHeight w:hRule="exact" w:val="56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1E7183" w:rsidRDefault="002530A3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1E7183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озелененных территорий</w:t>
            </w:r>
            <w:r w:rsidR="00A63316"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63316" w:rsidRPr="001E7183">
              <w:rPr>
                <w:rFonts w:ascii="Times New Roman" w:hAnsi="Times New Roman" w:cs="Times New Roman"/>
              </w:rPr>
              <w:t>в границах подготовки прое</w:t>
            </w:r>
            <w:r w:rsidR="00A63316" w:rsidRPr="001E7183">
              <w:rPr>
                <w:rFonts w:ascii="Times New Roman" w:hAnsi="Times New Roman" w:cs="Times New Roman"/>
              </w:rPr>
              <w:t>к</w:t>
            </w:r>
            <w:r w:rsidR="00A63316" w:rsidRPr="001E7183">
              <w:rPr>
                <w:rFonts w:ascii="Times New Roman" w:hAnsi="Times New Roman" w:cs="Times New Roman"/>
              </w:rPr>
              <w:t>та планировки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0A3" w:rsidRPr="001E7183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0A3" w:rsidRPr="001E7183" w:rsidRDefault="00136501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7715</w:t>
            </w:r>
          </w:p>
        </w:tc>
      </w:tr>
      <w:tr w:rsidR="002530A3" w:rsidRPr="00F9325F" w:rsidTr="0016406C">
        <w:trPr>
          <w:trHeight w:hRule="exact" w:val="108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1E7183" w:rsidRDefault="002530A3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6A56CB"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0A3" w:rsidRPr="001E7183" w:rsidRDefault="002530A3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Улично-дорожная сеть и транспортное обслуживание</w:t>
            </w:r>
            <w:r w:rsidR="00355587"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2530A3" w:rsidRPr="001E7183" w:rsidRDefault="002530A3" w:rsidP="00AA4F92">
            <w:pPr>
              <w:numPr>
                <w:ilvl w:val="0"/>
                <w:numId w:val="11"/>
              </w:numPr>
              <w:tabs>
                <w:tab w:val="left" w:pos="35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 дорог</w:t>
            </w:r>
          </w:p>
          <w:p w:rsidR="002530A3" w:rsidRPr="001E7183" w:rsidRDefault="002530A3" w:rsidP="00AA4F92">
            <w:pPr>
              <w:numPr>
                <w:ilvl w:val="0"/>
                <w:numId w:val="11"/>
              </w:numPr>
              <w:tabs>
                <w:tab w:val="left" w:pos="35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 велосипедных дорожек</w:t>
            </w:r>
          </w:p>
          <w:p w:rsidR="002530A3" w:rsidRPr="001E7183" w:rsidRDefault="002530A3" w:rsidP="00AA4F92">
            <w:pPr>
              <w:numPr>
                <w:ilvl w:val="0"/>
                <w:numId w:val="11"/>
              </w:numPr>
              <w:tabs>
                <w:tab w:val="left" w:pos="35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 тр</w:t>
            </w:r>
            <w:bookmarkStart w:id="2" w:name="_GoBack"/>
            <w:bookmarkEnd w:id="2"/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отуаров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0A3" w:rsidRPr="001E7183" w:rsidRDefault="002530A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6CB" w:rsidRPr="001E7183" w:rsidRDefault="006A56CB" w:rsidP="00355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4F92" w:rsidRPr="001E7183" w:rsidRDefault="001E718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</w:t>
            </w:r>
          </w:p>
          <w:p w:rsidR="00AA4F92" w:rsidRPr="001E7183" w:rsidRDefault="00387EC2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  <w:p w:rsidR="00AA4F92" w:rsidRPr="001E7183" w:rsidRDefault="001E7183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</w:p>
        </w:tc>
      </w:tr>
      <w:tr w:rsidR="006A56CB" w:rsidRPr="00F9325F" w:rsidTr="0016406C">
        <w:trPr>
          <w:trHeight w:hRule="exact" w:val="28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Вместимость автостоянок в том числе:</w:t>
            </w:r>
          </w:p>
          <w:p w:rsidR="004362A3" w:rsidRPr="00D21BF4" w:rsidRDefault="004362A3" w:rsidP="0043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A56CB" w:rsidRPr="00D21BF4" w:rsidRDefault="006A56CB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6CB" w:rsidRPr="00D21BF4" w:rsidRDefault="00E04DBD" w:rsidP="00A6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</w:tr>
      <w:tr w:rsidR="006A56CB" w:rsidRPr="00F9325F" w:rsidTr="00EE4BE7">
        <w:trPr>
          <w:trHeight w:hRule="exact" w:val="293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Нагрузки по инженерно-техническому обеспечению территории</w:t>
            </w:r>
          </w:p>
        </w:tc>
      </w:tr>
      <w:tr w:rsidR="006A56CB" w:rsidRPr="00F9325F" w:rsidTr="00B7692C">
        <w:trPr>
          <w:trHeight w:hRule="exact"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830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Водоснабжение</w:t>
            </w:r>
            <w:r w:rsidR="00480A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35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D21B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</w:t>
            </w: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56CB" w:rsidRPr="00D21BF4" w:rsidRDefault="00387EC2" w:rsidP="00436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A56CB" w:rsidRPr="00F9325F" w:rsidTr="00B7692C">
        <w:trPr>
          <w:trHeight w:hRule="exact"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Канализация</w:t>
            </w:r>
            <w:r w:rsidR="00480A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35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D21B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</w:t>
            </w: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6CB" w:rsidRPr="00D21BF4" w:rsidRDefault="00387EC2" w:rsidP="00B7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A56CB" w:rsidRPr="00F9325F" w:rsidTr="00B7692C">
        <w:trPr>
          <w:trHeight w:hRule="exact"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Газоснабжение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35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D21B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</w:t>
            </w: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6CB" w:rsidRPr="00D21BF4" w:rsidRDefault="00387EC2" w:rsidP="00521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A56CB" w:rsidRPr="00F9325F" w:rsidTr="00B7692C">
        <w:trPr>
          <w:trHeight w:hRule="exact"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Электроснабжение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35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6CB" w:rsidRPr="00D21BF4" w:rsidRDefault="00387EC2" w:rsidP="00521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A56CB" w:rsidRPr="00F9325F" w:rsidTr="00830F2B">
        <w:trPr>
          <w:trHeight w:hRule="exact" w:val="29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Теплоснабжение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35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</w:t>
            </w:r>
            <w:proofErr w:type="gramStart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6CB" w:rsidRPr="00D21BF4" w:rsidRDefault="00387EC2" w:rsidP="00521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A56CB" w:rsidRPr="00F9325F" w:rsidTr="00B7692C">
        <w:trPr>
          <w:trHeight w:hRule="exact"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Радиофикация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35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</w:t>
            </w:r>
            <w:proofErr w:type="gramStart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адиоточек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6CB" w:rsidRPr="00D21BF4" w:rsidRDefault="00387EC2" w:rsidP="00521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A56CB" w:rsidRPr="00F9325F" w:rsidTr="00B7692C">
        <w:trPr>
          <w:trHeight w:hRule="exact"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Телефонизация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6CB" w:rsidRPr="00D21BF4" w:rsidRDefault="006A56CB" w:rsidP="0035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</w:t>
            </w:r>
            <w:proofErr w:type="gramStart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.н</w:t>
            </w:r>
            <w:proofErr w:type="gramEnd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омеров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6CB" w:rsidRPr="00D21BF4" w:rsidRDefault="00387EC2" w:rsidP="00521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A56CB" w:rsidRPr="00F9325F" w:rsidTr="00B7692C">
        <w:trPr>
          <w:trHeight w:hRule="exact" w:val="29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6CB" w:rsidRPr="00D21BF4" w:rsidRDefault="006A56CB" w:rsidP="00EE4B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Ливневая канализация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6CB" w:rsidRPr="00D21BF4" w:rsidRDefault="006A56CB" w:rsidP="0035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proofErr w:type="gramEnd"/>
            <w:r w:rsidRPr="00D21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6CB" w:rsidRPr="00D21BF4" w:rsidRDefault="00D21BF4" w:rsidP="0065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BF4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</w:tr>
    </w:tbl>
    <w:p w:rsidR="00EE4BE7" w:rsidRDefault="00EE4BE7" w:rsidP="00EE4BE7">
      <w:pPr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830F2B" w:rsidRPr="001E7183" w:rsidRDefault="00830F2B" w:rsidP="00EE4BE7">
      <w:pPr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4362A3" w:rsidRPr="001E7183" w:rsidRDefault="006C3441" w:rsidP="00EE4BE7">
      <w:pPr>
        <w:pStyle w:val="a3"/>
        <w:numPr>
          <w:ilvl w:val="0"/>
          <w:numId w:val="1"/>
        </w:numPr>
        <w:spacing w:after="0" w:line="360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1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Характеристики планируемых объектов капитального строительства</w:t>
      </w:r>
      <w:r w:rsidR="004362A3" w:rsidRPr="001E7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038B" w:rsidRPr="001E7183" w:rsidRDefault="001E038B" w:rsidP="001E038B">
      <w:pPr>
        <w:spacing w:after="0" w:line="240" w:lineRule="auto"/>
        <w:ind w:left="-426"/>
        <w:rPr>
          <w:rFonts w:ascii="Times New Roman" w:hAnsi="Times New Roman" w:cs="Times New Roman"/>
          <w:bCs/>
          <w:i/>
          <w:sz w:val="24"/>
          <w:szCs w:val="24"/>
        </w:rPr>
      </w:pPr>
    </w:p>
    <w:p w:rsidR="00FB3542" w:rsidRPr="001E7183" w:rsidRDefault="00FB3542" w:rsidP="00FB3542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E7183">
        <w:rPr>
          <w:rFonts w:ascii="Times New Roman" w:hAnsi="Times New Roman" w:cs="Times New Roman"/>
        </w:rPr>
        <w:t>На территории строительство новых объектов не предусматривается.</w:t>
      </w:r>
    </w:p>
    <w:p w:rsidR="00351B8E" w:rsidRPr="00F9325F" w:rsidRDefault="00351B8E" w:rsidP="001E038B">
      <w:pPr>
        <w:spacing w:after="0" w:line="240" w:lineRule="auto"/>
        <w:ind w:left="-426"/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</w:p>
    <w:p w:rsidR="001E038B" w:rsidRPr="00F9325F" w:rsidRDefault="001E038B" w:rsidP="001E038B">
      <w:pPr>
        <w:spacing w:after="0" w:line="240" w:lineRule="auto"/>
        <w:ind w:left="-426"/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</w:p>
    <w:p w:rsidR="001E038B" w:rsidRPr="00F9325F" w:rsidRDefault="001E038B" w:rsidP="004362A3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highlight w:val="yellow"/>
          <w:lang w:eastAsia="ru-RU"/>
        </w:rPr>
      </w:pPr>
    </w:p>
    <w:p w:rsidR="006C3441" w:rsidRPr="001E7183" w:rsidRDefault="00351B8E" w:rsidP="00351B8E">
      <w:pPr>
        <w:pStyle w:val="1"/>
        <w:jc w:val="center"/>
        <w:rPr>
          <w:b/>
          <w:bCs/>
          <w:color w:val="000000"/>
          <w:sz w:val="24"/>
          <w:szCs w:val="24"/>
          <w:lang w:eastAsia="ru-RU"/>
        </w:rPr>
      </w:pPr>
      <w:bookmarkStart w:id="3" w:name="_Toc79064890"/>
      <w:r w:rsidRPr="001E7183">
        <w:rPr>
          <w:b/>
          <w:bCs/>
          <w:color w:val="000000"/>
          <w:sz w:val="24"/>
          <w:szCs w:val="24"/>
          <w:lang w:val="en-US" w:eastAsia="ru-RU"/>
        </w:rPr>
        <w:t>II</w:t>
      </w:r>
      <w:r w:rsidRPr="001E7183">
        <w:rPr>
          <w:b/>
          <w:bCs/>
          <w:color w:val="000000"/>
          <w:sz w:val="24"/>
          <w:szCs w:val="24"/>
          <w:lang w:eastAsia="ru-RU"/>
        </w:rPr>
        <w:t xml:space="preserve">. </w:t>
      </w:r>
      <w:r w:rsidR="006C3441" w:rsidRPr="001E7183">
        <w:rPr>
          <w:b/>
          <w:bCs/>
          <w:color w:val="000000"/>
          <w:sz w:val="24"/>
          <w:szCs w:val="24"/>
          <w:lang w:eastAsia="ru-RU"/>
        </w:rPr>
        <w:t>Положения об очередности планируемого развития территории</w:t>
      </w:r>
      <w:bookmarkEnd w:id="3"/>
    </w:p>
    <w:p w:rsidR="00FB3542" w:rsidRPr="001E7183" w:rsidRDefault="00FB3542" w:rsidP="00FB3542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E7183">
        <w:rPr>
          <w:rFonts w:ascii="Times New Roman" w:hAnsi="Times New Roman" w:cs="Times New Roman"/>
        </w:rPr>
        <w:t>На территории строительство новых объектов не предусматривается.</w:t>
      </w:r>
    </w:p>
    <w:p w:rsidR="00220152" w:rsidRPr="00F9325F" w:rsidRDefault="00220152" w:rsidP="006300D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highlight w:val="yellow"/>
        </w:rPr>
      </w:pPr>
    </w:p>
    <w:p w:rsidR="00220152" w:rsidRPr="00F9325F" w:rsidRDefault="00220152" w:rsidP="006300D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highlight w:val="yellow"/>
        </w:rPr>
      </w:pPr>
    </w:p>
    <w:p w:rsidR="00FB3542" w:rsidRPr="00F9325F" w:rsidRDefault="00FB3542" w:rsidP="006300D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highlight w:val="yellow"/>
        </w:rPr>
      </w:pPr>
    </w:p>
    <w:p w:rsidR="00220152" w:rsidRPr="00F9325F" w:rsidRDefault="00220152" w:rsidP="006300D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highlight w:val="yellow"/>
        </w:rPr>
      </w:pPr>
    </w:p>
    <w:p w:rsidR="00220152" w:rsidRPr="00F9325F" w:rsidRDefault="00220152" w:rsidP="006300D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highlight w:val="yellow"/>
        </w:rPr>
      </w:pPr>
    </w:p>
    <w:p w:rsidR="00435CF5" w:rsidRPr="00F9325F" w:rsidRDefault="00435CF5" w:rsidP="006300DC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highlight w:val="yellow"/>
        </w:rPr>
      </w:pPr>
    </w:p>
    <w:p w:rsidR="00220152" w:rsidRPr="00F9325F" w:rsidRDefault="00220152" w:rsidP="00714749">
      <w:pPr>
        <w:spacing w:after="0"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2242C" w:rsidRPr="00F9325F" w:rsidRDefault="0072242C" w:rsidP="00351B8E">
      <w:pPr>
        <w:pStyle w:val="1"/>
        <w:jc w:val="center"/>
        <w:rPr>
          <w:b/>
          <w:bCs/>
          <w:color w:val="000000"/>
          <w:sz w:val="24"/>
          <w:szCs w:val="24"/>
          <w:highlight w:val="yellow"/>
          <w:lang w:eastAsia="ru-RU"/>
        </w:rPr>
        <w:sectPr w:rsidR="0072242C" w:rsidRPr="00F9325F" w:rsidSect="0002192C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4" w:name="_Toc79064891"/>
    </w:p>
    <w:p w:rsidR="006C3441" w:rsidRPr="001274C8" w:rsidRDefault="00351B8E" w:rsidP="00351B8E">
      <w:pPr>
        <w:pStyle w:val="1"/>
        <w:jc w:val="center"/>
        <w:rPr>
          <w:b/>
          <w:bCs/>
          <w:color w:val="000000"/>
          <w:sz w:val="24"/>
          <w:szCs w:val="24"/>
          <w:lang w:eastAsia="ru-RU"/>
        </w:rPr>
      </w:pPr>
      <w:r w:rsidRPr="001274C8">
        <w:rPr>
          <w:b/>
          <w:bCs/>
          <w:color w:val="000000"/>
          <w:sz w:val="24"/>
          <w:szCs w:val="24"/>
          <w:lang w:val="en-US" w:eastAsia="ru-RU"/>
        </w:rPr>
        <w:lastRenderedPageBreak/>
        <w:t>III</w:t>
      </w:r>
      <w:r w:rsidRPr="001274C8">
        <w:rPr>
          <w:b/>
          <w:bCs/>
          <w:color w:val="000000"/>
          <w:sz w:val="24"/>
          <w:szCs w:val="24"/>
          <w:lang w:eastAsia="ru-RU"/>
        </w:rPr>
        <w:t xml:space="preserve">. </w:t>
      </w:r>
      <w:r w:rsidR="006C3441" w:rsidRPr="001274C8">
        <w:rPr>
          <w:b/>
          <w:bCs/>
          <w:color w:val="000000"/>
          <w:sz w:val="24"/>
          <w:szCs w:val="24"/>
          <w:lang w:eastAsia="ru-RU"/>
        </w:rPr>
        <w:t>Перечень и сведения о площади образуемых земельных участков. Вид разрешенного</w:t>
      </w:r>
      <w:r w:rsidRPr="001274C8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6C3441" w:rsidRPr="001274C8">
        <w:rPr>
          <w:b/>
          <w:bCs/>
          <w:color w:val="000000"/>
          <w:sz w:val="24"/>
          <w:szCs w:val="24"/>
          <w:lang w:eastAsia="ru-RU"/>
        </w:rPr>
        <w:t>использования образуемого земельного участка.</w:t>
      </w:r>
      <w:bookmarkEnd w:id="4"/>
    </w:p>
    <w:p w:rsidR="0002192C" w:rsidRPr="001274C8" w:rsidRDefault="0002192C" w:rsidP="0002192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74C8">
        <w:rPr>
          <w:rFonts w:ascii="Times New Roman" w:hAnsi="Times New Roman" w:cs="Times New Roman"/>
        </w:rPr>
        <w:t xml:space="preserve">Перераспределение земельного участка 52:33:0000107:1615 осуществляется с целью исключения вклинивания, </w:t>
      </w:r>
      <w:proofErr w:type="spellStart"/>
      <w:r w:rsidRPr="001274C8">
        <w:rPr>
          <w:rFonts w:ascii="Times New Roman" w:hAnsi="Times New Roman" w:cs="Times New Roman"/>
        </w:rPr>
        <w:t>вкрапливания</w:t>
      </w:r>
      <w:proofErr w:type="spellEnd"/>
      <w:r w:rsidRPr="001274C8">
        <w:rPr>
          <w:rFonts w:ascii="Times New Roman" w:hAnsi="Times New Roman" w:cs="Times New Roman"/>
        </w:rPr>
        <w:t>, изломанности гр</w:t>
      </w:r>
      <w:r w:rsidRPr="001274C8">
        <w:rPr>
          <w:rFonts w:ascii="Times New Roman" w:hAnsi="Times New Roman" w:cs="Times New Roman"/>
        </w:rPr>
        <w:t>а</w:t>
      </w:r>
      <w:r w:rsidRPr="001274C8">
        <w:rPr>
          <w:rFonts w:ascii="Times New Roman" w:hAnsi="Times New Roman" w:cs="Times New Roman"/>
        </w:rPr>
        <w:t>ниц, чересполосицы путем включения территории для обеспечения хозяйственной деятельности,  эксплуатации зданий, находящегося на данном земел</w:t>
      </w:r>
      <w:r w:rsidRPr="001274C8">
        <w:rPr>
          <w:rFonts w:ascii="Times New Roman" w:hAnsi="Times New Roman" w:cs="Times New Roman"/>
        </w:rPr>
        <w:t>ь</w:t>
      </w:r>
      <w:r w:rsidRPr="001274C8">
        <w:rPr>
          <w:rFonts w:ascii="Times New Roman" w:hAnsi="Times New Roman" w:cs="Times New Roman"/>
        </w:rPr>
        <w:t>ном участке. (</w:t>
      </w:r>
      <w:proofErr w:type="spellStart"/>
      <w:proofErr w:type="gramStart"/>
      <w:r w:rsidRPr="001274C8">
        <w:rPr>
          <w:rFonts w:ascii="Times New Roman" w:hAnsi="Times New Roman" w:cs="Times New Roman"/>
        </w:rPr>
        <w:t>ст</w:t>
      </w:r>
      <w:proofErr w:type="spellEnd"/>
      <w:proofErr w:type="gramEnd"/>
      <w:r w:rsidRPr="001274C8">
        <w:rPr>
          <w:rFonts w:ascii="Times New Roman" w:hAnsi="Times New Roman" w:cs="Times New Roman"/>
        </w:rPr>
        <w:t xml:space="preserve"> 39.28. </w:t>
      </w:r>
      <w:proofErr w:type="gramStart"/>
      <w:r w:rsidRPr="001274C8">
        <w:rPr>
          <w:rFonts w:ascii="Times New Roman" w:hAnsi="Times New Roman" w:cs="Times New Roman"/>
        </w:rPr>
        <w:t>Земельного кодекса РФ).</w:t>
      </w:r>
      <w:proofErr w:type="gramEnd"/>
    </w:p>
    <w:p w:rsidR="00AE626A" w:rsidRPr="001274C8" w:rsidRDefault="00AE626A" w:rsidP="00AE626A">
      <w:pPr>
        <w:spacing w:after="0" w:line="240" w:lineRule="auto"/>
        <w:ind w:left="-426"/>
        <w:rPr>
          <w:rFonts w:ascii="Times New Roman" w:hAnsi="Times New Roman" w:cs="Times New Roman"/>
          <w:bCs/>
          <w:i/>
          <w:sz w:val="24"/>
          <w:szCs w:val="24"/>
        </w:rPr>
      </w:pPr>
      <w:r w:rsidRPr="001274C8">
        <w:rPr>
          <w:rFonts w:ascii="Times New Roman" w:hAnsi="Times New Roman" w:cs="Times New Roman"/>
          <w:bCs/>
          <w:i/>
          <w:sz w:val="24"/>
          <w:szCs w:val="24"/>
        </w:rPr>
        <w:t>Таблица 3.1 – Перечень и сведения о площади образуемых земельных участков</w:t>
      </w:r>
    </w:p>
    <w:tbl>
      <w:tblPr>
        <w:tblStyle w:val="a4"/>
        <w:tblW w:w="15529" w:type="dxa"/>
        <w:tblInd w:w="-537" w:type="dxa"/>
        <w:tblLayout w:type="fixed"/>
        <w:tblLook w:val="04A0" w:firstRow="1" w:lastRow="0" w:firstColumn="1" w:lastColumn="0" w:noHBand="0" w:noVBand="1"/>
      </w:tblPr>
      <w:tblGrid>
        <w:gridCol w:w="1242"/>
        <w:gridCol w:w="1275"/>
        <w:gridCol w:w="2268"/>
        <w:gridCol w:w="2239"/>
        <w:gridCol w:w="1276"/>
        <w:gridCol w:w="4536"/>
        <w:gridCol w:w="2693"/>
      </w:tblGrid>
      <w:tr w:rsidR="0072242C" w:rsidRPr="00F9325F" w:rsidTr="00383C30">
        <w:tc>
          <w:tcPr>
            <w:tcW w:w="1242" w:type="dxa"/>
            <w:vAlign w:val="center"/>
          </w:tcPr>
          <w:p w:rsidR="0072242C" w:rsidRPr="001274C8" w:rsidRDefault="0072242C" w:rsidP="009469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4C8">
              <w:rPr>
                <w:rFonts w:ascii="Times New Roman" w:hAnsi="Times New Roman" w:cs="Times New Roman"/>
                <w:b/>
              </w:rPr>
              <w:t>Номер образу</w:t>
            </w:r>
            <w:r w:rsidRPr="001274C8">
              <w:rPr>
                <w:rFonts w:ascii="Times New Roman" w:hAnsi="Times New Roman" w:cs="Times New Roman"/>
                <w:b/>
              </w:rPr>
              <w:t>е</w:t>
            </w:r>
            <w:r w:rsidRPr="001274C8">
              <w:rPr>
                <w:rFonts w:ascii="Times New Roman" w:hAnsi="Times New Roman" w:cs="Times New Roman"/>
                <w:b/>
              </w:rPr>
              <w:t>мых з</w:t>
            </w:r>
            <w:r w:rsidRPr="001274C8">
              <w:rPr>
                <w:rFonts w:ascii="Times New Roman" w:hAnsi="Times New Roman" w:cs="Times New Roman"/>
                <w:b/>
              </w:rPr>
              <w:t>е</w:t>
            </w:r>
            <w:r w:rsidRPr="001274C8">
              <w:rPr>
                <w:rFonts w:ascii="Times New Roman" w:hAnsi="Times New Roman" w:cs="Times New Roman"/>
                <w:b/>
              </w:rPr>
              <w:t>мельных участков</w:t>
            </w:r>
          </w:p>
        </w:tc>
        <w:tc>
          <w:tcPr>
            <w:tcW w:w="1275" w:type="dxa"/>
            <w:vAlign w:val="center"/>
          </w:tcPr>
          <w:p w:rsidR="0072242C" w:rsidRPr="001274C8" w:rsidRDefault="0072242C" w:rsidP="009469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4C8">
              <w:rPr>
                <w:rFonts w:ascii="Times New Roman" w:hAnsi="Times New Roman" w:cs="Times New Roman"/>
                <w:b/>
              </w:rPr>
              <w:t xml:space="preserve">Площадь, </w:t>
            </w:r>
            <w:proofErr w:type="spellStart"/>
            <w:r w:rsidRPr="001274C8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 w:rsidRPr="001274C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72242C" w:rsidRPr="001274C8" w:rsidRDefault="0072242C" w:rsidP="009469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4C8">
              <w:rPr>
                <w:rFonts w:ascii="Times New Roman" w:hAnsi="Times New Roman" w:cs="Times New Roman"/>
                <w:b/>
              </w:rPr>
              <w:t>Вид разрешенного использования</w:t>
            </w:r>
          </w:p>
        </w:tc>
        <w:tc>
          <w:tcPr>
            <w:tcW w:w="2239" w:type="dxa"/>
            <w:vAlign w:val="center"/>
          </w:tcPr>
          <w:p w:rsidR="0072242C" w:rsidRPr="001274C8" w:rsidRDefault="0072242C" w:rsidP="009469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4C8">
              <w:rPr>
                <w:rFonts w:ascii="Times New Roman" w:hAnsi="Times New Roman" w:cs="Times New Roman"/>
                <w:b/>
              </w:rPr>
              <w:t>Возможный способ образования з</w:t>
            </w:r>
            <w:r w:rsidRPr="001274C8">
              <w:rPr>
                <w:rFonts w:ascii="Times New Roman" w:hAnsi="Times New Roman" w:cs="Times New Roman"/>
                <w:b/>
              </w:rPr>
              <w:t>е</w:t>
            </w:r>
            <w:r w:rsidRPr="001274C8">
              <w:rPr>
                <w:rFonts w:ascii="Times New Roman" w:hAnsi="Times New Roman" w:cs="Times New Roman"/>
                <w:b/>
              </w:rPr>
              <w:t>мельного участка</w:t>
            </w:r>
          </w:p>
        </w:tc>
        <w:tc>
          <w:tcPr>
            <w:tcW w:w="1276" w:type="dxa"/>
            <w:vAlign w:val="center"/>
          </w:tcPr>
          <w:p w:rsidR="0072242C" w:rsidRPr="001274C8" w:rsidRDefault="0072242C" w:rsidP="009469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4C8">
              <w:rPr>
                <w:rFonts w:ascii="Times New Roman" w:hAnsi="Times New Roman" w:cs="Times New Roman"/>
                <w:b/>
              </w:rPr>
              <w:t>Категория земель</w:t>
            </w:r>
          </w:p>
        </w:tc>
        <w:tc>
          <w:tcPr>
            <w:tcW w:w="4536" w:type="dxa"/>
            <w:vAlign w:val="center"/>
          </w:tcPr>
          <w:p w:rsidR="0072242C" w:rsidRPr="001274C8" w:rsidRDefault="0072242C" w:rsidP="007224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4C8">
              <w:rPr>
                <w:rFonts w:ascii="Times New Roman" w:hAnsi="Times New Roman" w:cs="Times New Roman"/>
                <w:b/>
              </w:rPr>
              <w:t>Состав образуемого земельного участка</w:t>
            </w:r>
          </w:p>
        </w:tc>
        <w:tc>
          <w:tcPr>
            <w:tcW w:w="2693" w:type="dxa"/>
            <w:vAlign w:val="center"/>
          </w:tcPr>
          <w:p w:rsidR="0072242C" w:rsidRPr="001274C8" w:rsidRDefault="0072242C" w:rsidP="007224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4C8">
              <w:rPr>
                <w:rFonts w:ascii="Times New Roman" w:hAnsi="Times New Roman" w:cs="Times New Roman"/>
                <w:b/>
              </w:rPr>
              <w:t xml:space="preserve">Площадь изменяемых земельных участков, </w:t>
            </w:r>
            <w:proofErr w:type="spellStart"/>
            <w:r w:rsidRPr="001274C8">
              <w:rPr>
                <w:rFonts w:ascii="Times New Roman" w:hAnsi="Times New Roman" w:cs="Times New Roman"/>
                <w:b/>
              </w:rPr>
              <w:t>кв</w:t>
            </w:r>
            <w:proofErr w:type="gramStart"/>
            <w:r w:rsidRPr="001274C8">
              <w:rPr>
                <w:rFonts w:ascii="Times New Roman" w:hAnsi="Times New Roman" w:cs="Times New Roman"/>
                <w:b/>
              </w:rPr>
              <w:t>.м</w:t>
            </w:r>
            <w:proofErr w:type="spellEnd"/>
            <w:proofErr w:type="gramEnd"/>
          </w:p>
        </w:tc>
      </w:tr>
      <w:tr w:rsidR="0072242C" w:rsidRPr="00F9325F" w:rsidTr="00383C30">
        <w:trPr>
          <w:trHeight w:val="1096"/>
        </w:trPr>
        <w:tc>
          <w:tcPr>
            <w:tcW w:w="1242" w:type="dxa"/>
            <w:vMerge w:val="restart"/>
          </w:tcPr>
          <w:p w:rsidR="0072242C" w:rsidRPr="001274C8" w:rsidRDefault="001274C8" w:rsidP="00946981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</w:t>
            </w:r>
            <w:proofErr w:type="gramStart"/>
            <w:r w:rsidR="0072242C" w:rsidRPr="001274C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1275" w:type="dxa"/>
            <w:vMerge w:val="restart"/>
          </w:tcPr>
          <w:p w:rsidR="0072242C" w:rsidRPr="001274C8" w:rsidRDefault="001274C8" w:rsidP="00BC2B60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1274C8">
              <w:rPr>
                <w:rFonts w:ascii="Times New Roman" w:hAnsi="Times New Roman" w:cs="Times New Roman"/>
              </w:rPr>
              <w:t>3847</w:t>
            </w:r>
          </w:p>
        </w:tc>
        <w:tc>
          <w:tcPr>
            <w:tcW w:w="2268" w:type="dxa"/>
            <w:vMerge w:val="restart"/>
          </w:tcPr>
          <w:p w:rsidR="0072242C" w:rsidRPr="001274C8" w:rsidRDefault="001274C8" w:rsidP="00946981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1274C8">
              <w:rPr>
                <w:rFonts w:ascii="Times New Roman" w:hAnsi="Times New Roman" w:cs="Times New Roman"/>
              </w:rPr>
              <w:t>Автомобилестро</w:t>
            </w:r>
            <w:r w:rsidRPr="001274C8">
              <w:rPr>
                <w:rFonts w:ascii="Times New Roman" w:hAnsi="Times New Roman" w:cs="Times New Roman"/>
              </w:rPr>
              <w:t>и</w:t>
            </w:r>
            <w:r w:rsidRPr="001274C8">
              <w:rPr>
                <w:rFonts w:ascii="Times New Roman" w:hAnsi="Times New Roman" w:cs="Times New Roman"/>
              </w:rPr>
              <w:t>тельная промышле</w:t>
            </w:r>
            <w:r w:rsidRPr="001274C8">
              <w:rPr>
                <w:rFonts w:ascii="Times New Roman" w:hAnsi="Times New Roman" w:cs="Times New Roman"/>
              </w:rPr>
              <w:t>н</w:t>
            </w:r>
            <w:r w:rsidRPr="001274C8">
              <w:rPr>
                <w:rFonts w:ascii="Times New Roman" w:hAnsi="Times New Roman" w:cs="Times New Roman"/>
              </w:rPr>
              <w:t>ность</w:t>
            </w:r>
          </w:p>
        </w:tc>
        <w:tc>
          <w:tcPr>
            <w:tcW w:w="2239" w:type="dxa"/>
            <w:vMerge w:val="restart"/>
          </w:tcPr>
          <w:p w:rsidR="0072242C" w:rsidRPr="001274C8" w:rsidRDefault="0072242C" w:rsidP="00BC1EFB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1274C8">
              <w:rPr>
                <w:rFonts w:ascii="Times New Roman" w:hAnsi="Times New Roman" w:cs="Times New Roman"/>
              </w:rPr>
              <w:t>Перераспределение</w:t>
            </w:r>
          </w:p>
        </w:tc>
        <w:tc>
          <w:tcPr>
            <w:tcW w:w="1276" w:type="dxa"/>
            <w:vMerge w:val="restart"/>
          </w:tcPr>
          <w:p w:rsidR="0072242C" w:rsidRPr="001274C8" w:rsidRDefault="0072242C" w:rsidP="00946981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1274C8">
              <w:rPr>
                <w:rFonts w:ascii="Times New Roman" w:hAnsi="Times New Roman" w:cs="Times New Roman"/>
              </w:rPr>
              <w:t>Земли населе</w:t>
            </w:r>
            <w:r w:rsidRPr="001274C8">
              <w:rPr>
                <w:rFonts w:ascii="Times New Roman" w:hAnsi="Times New Roman" w:cs="Times New Roman"/>
              </w:rPr>
              <w:t>н</w:t>
            </w:r>
            <w:r w:rsidRPr="001274C8">
              <w:rPr>
                <w:rFonts w:ascii="Times New Roman" w:hAnsi="Times New Roman" w:cs="Times New Roman"/>
              </w:rPr>
              <w:t>ных пун</w:t>
            </w:r>
            <w:r w:rsidRPr="001274C8">
              <w:rPr>
                <w:rFonts w:ascii="Times New Roman" w:hAnsi="Times New Roman" w:cs="Times New Roman"/>
              </w:rPr>
              <w:t>к</w:t>
            </w:r>
            <w:r w:rsidRPr="001274C8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4536" w:type="dxa"/>
          </w:tcPr>
          <w:p w:rsidR="0072242C" w:rsidRPr="001274C8" w:rsidRDefault="0072242C" w:rsidP="0072242C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1274C8">
              <w:rPr>
                <w:rFonts w:ascii="Times New Roman" w:hAnsi="Times New Roman" w:cs="Times New Roman"/>
              </w:rPr>
              <w:t xml:space="preserve">Земельный участок с кадастровым номером </w:t>
            </w:r>
            <w:r w:rsidR="001274C8" w:rsidRPr="001274C8">
              <w:rPr>
                <w:rFonts w:ascii="Times New Roman" w:hAnsi="Times New Roman" w:cs="Times New Roman"/>
              </w:rPr>
              <w:t>52:33:0000107:1615</w:t>
            </w:r>
            <w:r w:rsidRPr="001274C8">
              <w:rPr>
                <w:rFonts w:ascii="Times New Roman" w:hAnsi="Times New Roman" w:cs="Times New Roman"/>
              </w:rPr>
              <w:t>, вид разрешенного и</w:t>
            </w:r>
            <w:r w:rsidRPr="001274C8">
              <w:rPr>
                <w:rFonts w:ascii="Times New Roman" w:hAnsi="Times New Roman" w:cs="Times New Roman"/>
              </w:rPr>
              <w:t>с</w:t>
            </w:r>
            <w:r w:rsidRPr="001274C8">
              <w:rPr>
                <w:rFonts w:ascii="Times New Roman" w:hAnsi="Times New Roman" w:cs="Times New Roman"/>
              </w:rPr>
              <w:t>пользования «</w:t>
            </w:r>
            <w:r w:rsidR="001274C8" w:rsidRPr="001274C8">
              <w:rPr>
                <w:rFonts w:ascii="Times New Roman" w:hAnsi="Times New Roman" w:cs="Times New Roman"/>
              </w:rPr>
              <w:t>Автомобилестроительная пр</w:t>
            </w:r>
            <w:r w:rsidR="001274C8" w:rsidRPr="001274C8">
              <w:rPr>
                <w:rFonts w:ascii="Times New Roman" w:hAnsi="Times New Roman" w:cs="Times New Roman"/>
              </w:rPr>
              <w:t>о</w:t>
            </w:r>
            <w:r w:rsidR="001274C8" w:rsidRPr="001274C8">
              <w:rPr>
                <w:rFonts w:ascii="Times New Roman" w:hAnsi="Times New Roman" w:cs="Times New Roman"/>
              </w:rPr>
              <w:t>мышленность</w:t>
            </w:r>
            <w:r w:rsidRPr="001274C8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693" w:type="dxa"/>
          </w:tcPr>
          <w:p w:rsidR="0072242C" w:rsidRPr="001274C8" w:rsidRDefault="001274C8" w:rsidP="00CC508F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1274C8">
              <w:rPr>
                <w:rFonts w:ascii="Times New Roman" w:hAnsi="Times New Roman" w:cs="Times New Roman"/>
              </w:rPr>
              <w:t>506</w:t>
            </w:r>
          </w:p>
        </w:tc>
      </w:tr>
      <w:tr w:rsidR="0072242C" w:rsidRPr="00F9325F" w:rsidTr="00383C30">
        <w:trPr>
          <w:trHeight w:val="571"/>
        </w:trPr>
        <w:tc>
          <w:tcPr>
            <w:tcW w:w="1242" w:type="dxa"/>
            <w:vMerge/>
          </w:tcPr>
          <w:p w:rsidR="0072242C" w:rsidRPr="001274C8" w:rsidRDefault="0072242C" w:rsidP="00946981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242C" w:rsidRPr="001274C8" w:rsidRDefault="0072242C" w:rsidP="00BC2B60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2242C" w:rsidRPr="001274C8" w:rsidRDefault="0072242C" w:rsidP="00946981">
            <w:pPr>
              <w:spacing w:before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</w:tcPr>
          <w:p w:rsidR="0072242C" w:rsidRPr="001274C8" w:rsidRDefault="0072242C" w:rsidP="00BC1EFB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2242C" w:rsidRPr="001274C8" w:rsidRDefault="0072242C" w:rsidP="00946981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72242C" w:rsidRPr="001274C8" w:rsidRDefault="0072242C" w:rsidP="0072242C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1274C8">
              <w:rPr>
                <w:rFonts w:ascii="Times New Roman" w:hAnsi="Times New Roman" w:cs="Times New Roman"/>
              </w:rPr>
              <w:t>земли, государственной или муниципальной собственности</w:t>
            </w:r>
          </w:p>
        </w:tc>
        <w:tc>
          <w:tcPr>
            <w:tcW w:w="2693" w:type="dxa"/>
          </w:tcPr>
          <w:p w:rsidR="0072242C" w:rsidRPr="001274C8" w:rsidRDefault="001274C8" w:rsidP="00CC508F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1274C8">
              <w:rPr>
                <w:rFonts w:ascii="Times New Roman" w:hAnsi="Times New Roman" w:cs="Times New Roman"/>
              </w:rPr>
              <w:t>3341</w:t>
            </w:r>
          </w:p>
        </w:tc>
      </w:tr>
    </w:tbl>
    <w:p w:rsidR="00383C30" w:rsidRPr="00F9325F" w:rsidRDefault="00383C30" w:rsidP="00383C30">
      <w:pPr>
        <w:rPr>
          <w:highlight w:val="yellow"/>
          <w:lang w:eastAsia="ru-RU"/>
        </w:rPr>
        <w:sectPr w:rsidR="00383C30" w:rsidRPr="00F9325F" w:rsidSect="0072242C">
          <w:pgSz w:w="16838" w:h="11906" w:orient="landscape"/>
          <w:pgMar w:top="1276" w:right="1134" w:bottom="709" w:left="1134" w:header="709" w:footer="709" w:gutter="0"/>
          <w:cols w:space="708"/>
          <w:docGrid w:linePitch="360"/>
        </w:sectPr>
      </w:pPr>
      <w:bookmarkStart w:id="5" w:name="_Toc79064892"/>
    </w:p>
    <w:p w:rsidR="006C3441" w:rsidRPr="00C83BF0" w:rsidRDefault="00220152" w:rsidP="00351B8E">
      <w:pPr>
        <w:pStyle w:val="1"/>
        <w:jc w:val="center"/>
        <w:rPr>
          <w:b/>
          <w:bCs/>
          <w:color w:val="000000"/>
          <w:sz w:val="24"/>
          <w:szCs w:val="24"/>
          <w:lang w:eastAsia="ru-RU"/>
        </w:rPr>
      </w:pPr>
      <w:r w:rsidRPr="00C83BF0">
        <w:rPr>
          <w:b/>
          <w:color w:val="000000"/>
          <w:sz w:val="24"/>
          <w:szCs w:val="24"/>
          <w:lang w:val="en-US" w:eastAsia="ru-RU"/>
        </w:rPr>
        <w:lastRenderedPageBreak/>
        <w:t>IV</w:t>
      </w:r>
      <w:r w:rsidRPr="00C83BF0">
        <w:rPr>
          <w:b/>
          <w:color w:val="000000"/>
          <w:sz w:val="24"/>
          <w:szCs w:val="24"/>
          <w:lang w:eastAsia="ru-RU"/>
        </w:rPr>
        <w:t>.</w:t>
      </w:r>
      <w:r w:rsidR="006C3441" w:rsidRPr="00C83BF0">
        <w:rPr>
          <w:b/>
          <w:bCs/>
          <w:color w:val="000000"/>
          <w:sz w:val="24"/>
          <w:szCs w:val="24"/>
          <w:lang w:eastAsia="ru-RU"/>
        </w:rPr>
        <w:t>Перечень и сведения о площади образуемых земельных участков, которые будут о</w:t>
      </w:r>
      <w:r w:rsidR="006C3441" w:rsidRPr="00C83BF0">
        <w:rPr>
          <w:b/>
          <w:bCs/>
          <w:color w:val="000000"/>
          <w:sz w:val="24"/>
          <w:szCs w:val="24"/>
          <w:lang w:eastAsia="ru-RU"/>
        </w:rPr>
        <w:t>т</w:t>
      </w:r>
      <w:r w:rsidR="006C3441" w:rsidRPr="00C83BF0">
        <w:rPr>
          <w:b/>
          <w:bCs/>
          <w:color w:val="000000"/>
          <w:sz w:val="24"/>
          <w:szCs w:val="24"/>
          <w:lang w:eastAsia="ru-RU"/>
        </w:rPr>
        <w:t>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</w:t>
      </w:r>
      <w:r w:rsidR="00351B8E" w:rsidRPr="00C83BF0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6C3441" w:rsidRPr="00C83BF0">
        <w:rPr>
          <w:b/>
          <w:bCs/>
          <w:color w:val="000000"/>
          <w:sz w:val="24"/>
          <w:szCs w:val="24"/>
          <w:lang w:eastAsia="ru-RU"/>
        </w:rPr>
        <w:t>гос</w:t>
      </w:r>
      <w:r w:rsidR="006C3441" w:rsidRPr="00C83BF0">
        <w:rPr>
          <w:b/>
          <w:bCs/>
          <w:color w:val="000000"/>
          <w:sz w:val="24"/>
          <w:szCs w:val="24"/>
          <w:lang w:eastAsia="ru-RU"/>
        </w:rPr>
        <w:t>у</w:t>
      </w:r>
      <w:r w:rsidR="006C3441" w:rsidRPr="00C83BF0">
        <w:rPr>
          <w:b/>
          <w:bCs/>
          <w:color w:val="000000"/>
          <w:sz w:val="24"/>
          <w:szCs w:val="24"/>
          <w:lang w:eastAsia="ru-RU"/>
        </w:rPr>
        <w:t>дарственных или муниципальных нужд</w:t>
      </w:r>
      <w:bookmarkEnd w:id="5"/>
    </w:p>
    <w:p w:rsidR="006C3441" w:rsidRPr="00C83BF0" w:rsidRDefault="006C3441" w:rsidP="00AE626A">
      <w:pPr>
        <w:numPr>
          <w:ilvl w:val="0"/>
          <w:numId w:val="7"/>
        </w:numPr>
        <w:spacing w:after="0" w:line="360" w:lineRule="auto"/>
        <w:ind w:left="-567"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и сведения о площади образуемых земельных участков, которые будут отнесены территориям общего пользования или имуществу общего пользования.</w:t>
      </w:r>
    </w:p>
    <w:p w:rsidR="00220152" w:rsidRPr="00C83BF0" w:rsidRDefault="00220152" w:rsidP="00AE626A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предусматриваются проектом</w:t>
      </w:r>
      <w:r w:rsidR="00AE626A" w:rsidRPr="00C8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152" w:rsidRPr="00C83BF0" w:rsidRDefault="00AE626A" w:rsidP="00AE626A">
      <w:pPr>
        <w:spacing w:after="0" w:line="360" w:lineRule="auto"/>
        <w:ind w:left="-567"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6C3441" w:rsidRPr="00C8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и сведения о площади образуемых земельных </w:t>
      </w:r>
      <w:proofErr w:type="gramStart"/>
      <w:r w:rsidR="006C3441" w:rsidRPr="00C8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участков</w:t>
      </w:r>
      <w:proofErr w:type="gramEnd"/>
      <w:r w:rsidR="006C3441" w:rsidRPr="00C8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отношении которых предпол</w:t>
      </w:r>
      <w:r w:rsidR="006C3441" w:rsidRPr="00C8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6C3441" w:rsidRPr="00C8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гаются резервирование и (или) изъятие для государственных или муниципальных нужд. </w:t>
      </w:r>
    </w:p>
    <w:p w:rsidR="00AE626A" w:rsidRPr="00C83BF0" w:rsidRDefault="00AE626A" w:rsidP="00AE626A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предусматриваются проектом.</w:t>
      </w:r>
    </w:p>
    <w:p w:rsidR="0072242C" w:rsidRPr="00F9325F" w:rsidRDefault="0072242C" w:rsidP="00220152">
      <w:pPr>
        <w:spacing w:after="0" w:line="360" w:lineRule="auto"/>
        <w:ind w:left="-567" w:right="-1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  <w:sectPr w:rsidR="0072242C" w:rsidRPr="00F9325F" w:rsidSect="0072242C">
          <w:pgSz w:w="11906" w:h="16838"/>
          <w:pgMar w:top="1134" w:right="709" w:bottom="1134" w:left="1276" w:header="709" w:footer="709" w:gutter="0"/>
          <w:cols w:space="708"/>
          <w:docGrid w:linePitch="360"/>
        </w:sectPr>
      </w:pPr>
    </w:p>
    <w:p w:rsidR="006C3441" w:rsidRPr="00C83BF0" w:rsidRDefault="00AE626A" w:rsidP="00351B8E">
      <w:pPr>
        <w:pStyle w:val="1"/>
        <w:jc w:val="center"/>
        <w:rPr>
          <w:b/>
          <w:bCs/>
          <w:color w:val="000000"/>
          <w:sz w:val="24"/>
          <w:szCs w:val="24"/>
          <w:lang w:eastAsia="ru-RU"/>
        </w:rPr>
      </w:pPr>
      <w:bookmarkStart w:id="6" w:name="_Toc79064893"/>
      <w:r w:rsidRPr="00C83BF0">
        <w:rPr>
          <w:b/>
          <w:bCs/>
          <w:color w:val="000000"/>
          <w:sz w:val="24"/>
          <w:szCs w:val="24"/>
          <w:lang w:val="en-US" w:eastAsia="ru-RU"/>
        </w:rPr>
        <w:lastRenderedPageBreak/>
        <w:t>V</w:t>
      </w:r>
      <w:r w:rsidRPr="00C83BF0">
        <w:rPr>
          <w:b/>
          <w:bCs/>
          <w:color w:val="000000"/>
          <w:sz w:val="24"/>
          <w:szCs w:val="24"/>
          <w:lang w:eastAsia="ru-RU"/>
        </w:rPr>
        <w:t xml:space="preserve">. </w:t>
      </w:r>
      <w:r w:rsidR="006C3441" w:rsidRPr="00C83BF0">
        <w:rPr>
          <w:b/>
          <w:bCs/>
          <w:color w:val="000000"/>
          <w:sz w:val="24"/>
          <w:szCs w:val="24"/>
          <w:lang w:eastAsia="ru-RU"/>
        </w:rPr>
        <w:t>Сведения о границе территории, в отношении которой утвержден проект меж</w:t>
      </w:r>
      <w:r w:rsidR="006C3441" w:rsidRPr="00C83BF0">
        <w:rPr>
          <w:b/>
          <w:bCs/>
          <w:color w:val="000000"/>
          <w:sz w:val="24"/>
          <w:szCs w:val="24"/>
          <w:lang w:eastAsia="ru-RU"/>
        </w:rPr>
        <w:t>е</w:t>
      </w:r>
      <w:r w:rsidR="006C3441" w:rsidRPr="00C83BF0">
        <w:rPr>
          <w:b/>
          <w:bCs/>
          <w:color w:val="000000"/>
          <w:sz w:val="24"/>
          <w:szCs w:val="24"/>
          <w:lang w:eastAsia="ru-RU"/>
        </w:rPr>
        <w:t>вания</w:t>
      </w:r>
      <w:bookmarkStart w:id="7" w:name="bookmark1"/>
      <w:r w:rsidRPr="00C83BF0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6C3441" w:rsidRPr="00C83BF0">
        <w:rPr>
          <w:b/>
          <w:bCs/>
          <w:color w:val="000000"/>
          <w:sz w:val="24"/>
          <w:szCs w:val="24"/>
          <w:lang w:eastAsia="ru-RU"/>
        </w:rPr>
        <w:t>территории</w:t>
      </w:r>
      <w:bookmarkEnd w:id="6"/>
      <w:bookmarkEnd w:id="7"/>
    </w:p>
    <w:p w:rsidR="006C4955" w:rsidRPr="00C83BF0" w:rsidRDefault="006C4955" w:rsidP="001643F8">
      <w:pPr>
        <w:spacing w:after="0" w:line="240" w:lineRule="auto"/>
        <w:ind w:left="-426"/>
        <w:rPr>
          <w:rFonts w:ascii="Times New Roman" w:hAnsi="Times New Roman" w:cs="Times New Roman"/>
          <w:bCs/>
          <w:i/>
          <w:sz w:val="24"/>
          <w:szCs w:val="24"/>
        </w:rPr>
      </w:pPr>
      <w:r w:rsidRPr="00C83BF0">
        <w:rPr>
          <w:rFonts w:ascii="Times New Roman" w:hAnsi="Times New Roman" w:cs="Times New Roman"/>
          <w:bCs/>
          <w:i/>
          <w:sz w:val="24"/>
          <w:szCs w:val="24"/>
        </w:rPr>
        <w:t>Рисунок 1. Схема границы территории, в отношении которой утвержден проект межевания</w:t>
      </w:r>
    </w:p>
    <w:p w:rsidR="006C4955" w:rsidRPr="00F9325F" w:rsidRDefault="006C4955" w:rsidP="001643F8">
      <w:pPr>
        <w:spacing w:after="0" w:line="240" w:lineRule="auto"/>
        <w:ind w:left="-426"/>
        <w:rPr>
          <w:noProof/>
          <w:highlight w:val="yellow"/>
          <w:lang w:eastAsia="ru-RU"/>
        </w:rPr>
      </w:pPr>
    </w:p>
    <w:p w:rsidR="006C4955" w:rsidRPr="00FA5C10" w:rsidRDefault="00830F2B" w:rsidP="00C9052A">
      <w:pPr>
        <w:spacing w:after="0" w:line="240" w:lineRule="auto"/>
        <w:ind w:left="-426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35pt;height:430.65pt">
            <v:imagedata r:id="rId10" o:title="схема границы в записку"/>
          </v:shape>
        </w:pict>
      </w:r>
    </w:p>
    <w:p w:rsidR="001643F8" w:rsidRPr="00FA5C10" w:rsidRDefault="001643F8" w:rsidP="001643F8">
      <w:pPr>
        <w:spacing w:after="0" w:line="240" w:lineRule="auto"/>
        <w:ind w:left="-426"/>
        <w:rPr>
          <w:rFonts w:ascii="Times New Roman" w:hAnsi="Times New Roman" w:cs="Times New Roman"/>
          <w:bCs/>
          <w:i/>
          <w:sz w:val="24"/>
          <w:szCs w:val="24"/>
        </w:rPr>
      </w:pPr>
      <w:r w:rsidRPr="00FA5C10">
        <w:rPr>
          <w:rFonts w:ascii="Times New Roman" w:hAnsi="Times New Roman" w:cs="Times New Roman"/>
          <w:bCs/>
          <w:i/>
          <w:sz w:val="24"/>
          <w:szCs w:val="24"/>
        </w:rPr>
        <w:t>Таблица 5.1 – Перечень координат характерных точек границ территории (система коорд</w:t>
      </w:r>
      <w:r w:rsidRPr="00FA5C10">
        <w:rPr>
          <w:rFonts w:ascii="Times New Roman" w:hAnsi="Times New Roman" w:cs="Times New Roman"/>
          <w:bCs/>
          <w:i/>
          <w:sz w:val="24"/>
          <w:szCs w:val="24"/>
        </w:rPr>
        <w:t>и</w:t>
      </w:r>
      <w:r w:rsidR="00647647" w:rsidRPr="00FA5C10">
        <w:rPr>
          <w:rFonts w:ascii="Times New Roman" w:hAnsi="Times New Roman" w:cs="Times New Roman"/>
          <w:bCs/>
          <w:i/>
          <w:sz w:val="24"/>
          <w:szCs w:val="24"/>
        </w:rPr>
        <w:t xml:space="preserve">нат </w:t>
      </w:r>
      <w:proofErr w:type="gramStart"/>
      <w:r w:rsidR="00647647" w:rsidRPr="00FA5C10">
        <w:rPr>
          <w:rFonts w:ascii="Times New Roman" w:hAnsi="Times New Roman" w:cs="Times New Roman"/>
          <w:bCs/>
          <w:i/>
          <w:sz w:val="24"/>
          <w:szCs w:val="24"/>
        </w:rPr>
        <w:t>М</w:t>
      </w:r>
      <w:r w:rsidRPr="00FA5C10">
        <w:rPr>
          <w:rFonts w:ascii="Times New Roman" w:hAnsi="Times New Roman" w:cs="Times New Roman"/>
          <w:bCs/>
          <w:i/>
          <w:sz w:val="24"/>
          <w:szCs w:val="24"/>
        </w:rPr>
        <w:t>СК</w:t>
      </w:r>
      <w:proofErr w:type="gramEnd"/>
      <w:r w:rsidRPr="00FA5C10">
        <w:rPr>
          <w:rFonts w:ascii="Times New Roman" w:hAnsi="Times New Roman" w:cs="Times New Roman"/>
          <w:bCs/>
          <w:i/>
          <w:sz w:val="24"/>
          <w:szCs w:val="24"/>
        </w:rPr>
        <w:t xml:space="preserve"> 52)</w:t>
      </w:r>
    </w:p>
    <w:tbl>
      <w:tblPr>
        <w:tblStyle w:val="a4"/>
        <w:tblW w:w="10260" w:type="dxa"/>
        <w:tblInd w:w="-521" w:type="dxa"/>
        <w:tblLook w:val="04A0" w:firstRow="1" w:lastRow="0" w:firstColumn="1" w:lastColumn="0" w:noHBand="0" w:noVBand="1"/>
      </w:tblPr>
      <w:tblGrid>
        <w:gridCol w:w="3890"/>
        <w:gridCol w:w="3180"/>
        <w:gridCol w:w="3190"/>
      </w:tblGrid>
      <w:tr w:rsidR="001643F8" w:rsidRPr="00FA5C10" w:rsidTr="001643F8">
        <w:tc>
          <w:tcPr>
            <w:tcW w:w="3890" w:type="dxa"/>
            <w:vAlign w:val="center"/>
          </w:tcPr>
          <w:p w:rsidR="001643F8" w:rsidRPr="00FA5C10" w:rsidRDefault="001643F8" w:rsidP="009469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C10">
              <w:rPr>
                <w:rFonts w:ascii="Times New Roman" w:hAnsi="Times New Roman" w:cs="Times New Roman"/>
                <w:b/>
              </w:rPr>
              <w:t xml:space="preserve">№ поворотной </w:t>
            </w:r>
          </w:p>
          <w:p w:rsidR="001643F8" w:rsidRPr="00FA5C10" w:rsidRDefault="001643F8" w:rsidP="009469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C10">
              <w:rPr>
                <w:rFonts w:ascii="Times New Roman" w:hAnsi="Times New Roman" w:cs="Times New Roman"/>
                <w:b/>
              </w:rPr>
              <w:t>точки</w:t>
            </w:r>
          </w:p>
        </w:tc>
        <w:tc>
          <w:tcPr>
            <w:tcW w:w="3180" w:type="dxa"/>
            <w:vAlign w:val="center"/>
          </w:tcPr>
          <w:p w:rsidR="001643F8" w:rsidRPr="00FA5C10" w:rsidRDefault="001643F8" w:rsidP="009469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C10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3190" w:type="dxa"/>
            <w:vAlign w:val="center"/>
          </w:tcPr>
          <w:p w:rsidR="001643F8" w:rsidRPr="00FA5C10" w:rsidRDefault="001643F8" w:rsidP="009469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C10">
              <w:rPr>
                <w:rFonts w:ascii="Times New Roman" w:hAnsi="Times New Roman" w:cs="Times New Roman"/>
                <w:b/>
                <w:lang w:val="en-US"/>
              </w:rPr>
              <w:t>Y</w:t>
            </w:r>
          </w:p>
        </w:tc>
      </w:tr>
      <w:tr w:rsidR="00FA5C10" w:rsidRPr="00FA5C10" w:rsidTr="00A4667B">
        <w:tc>
          <w:tcPr>
            <w:tcW w:w="3890" w:type="dxa"/>
          </w:tcPr>
          <w:p w:rsidR="00FA5C10" w:rsidRPr="00FA5C10" w:rsidRDefault="00FA5C10" w:rsidP="005E54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488356.34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2157118.18</w:t>
            </w:r>
          </w:p>
        </w:tc>
      </w:tr>
      <w:tr w:rsidR="00FA5C10" w:rsidRPr="00FA5C10" w:rsidTr="00A4667B">
        <w:tc>
          <w:tcPr>
            <w:tcW w:w="3890" w:type="dxa"/>
          </w:tcPr>
          <w:p w:rsidR="00FA5C10" w:rsidRPr="00FA5C10" w:rsidRDefault="00FA5C10" w:rsidP="005E54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488320.09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2157212.47</w:t>
            </w:r>
          </w:p>
        </w:tc>
      </w:tr>
      <w:tr w:rsidR="00FA5C10" w:rsidRPr="00FA5C10" w:rsidTr="00A4667B">
        <w:tc>
          <w:tcPr>
            <w:tcW w:w="3890" w:type="dxa"/>
          </w:tcPr>
          <w:p w:rsidR="00FA5C10" w:rsidRPr="00FA5C10" w:rsidRDefault="00FA5C10" w:rsidP="005E54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488252.64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2157188.27</w:t>
            </w:r>
          </w:p>
        </w:tc>
      </w:tr>
      <w:tr w:rsidR="00FA5C10" w:rsidRPr="00FA5C10" w:rsidTr="00A4667B">
        <w:tc>
          <w:tcPr>
            <w:tcW w:w="3890" w:type="dxa"/>
          </w:tcPr>
          <w:p w:rsidR="00FA5C10" w:rsidRPr="00FA5C10" w:rsidRDefault="00FA5C10" w:rsidP="005E54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488123.58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2157060.78</w:t>
            </w:r>
          </w:p>
        </w:tc>
      </w:tr>
      <w:tr w:rsidR="00FA5C10" w:rsidRPr="00FA5C10" w:rsidTr="00A4667B">
        <w:tc>
          <w:tcPr>
            <w:tcW w:w="3890" w:type="dxa"/>
          </w:tcPr>
          <w:p w:rsidR="00FA5C10" w:rsidRPr="00FA5C10" w:rsidRDefault="00FA5C10" w:rsidP="005E54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488133.79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2157043.91</w:t>
            </w:r>
          </w:p>
        </w:tc>
      </w:tr>
      <w:tr w:rsidR="00FA5C10" w:rsidRPr="00FA5C10" w:rsidTr="00A4667B">
        <w:tc>
          <w:tcPr>
            <w:tcW w:w="3890" w:type="dxa"/>
          </w:tcPr>
          <w:p w:rsidR="00FA5C10" w:rsidRPr="00FA5C10" w:rsidRDefault="00FA5C10" w:rsidP="005E54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488356.34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C10" w:rsidRPr="00FA5C10" w:rsidRDefault="00FA5C10" w:rsidP="00FA5C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C10">
              <w:rPr>
                <w:rFonts w:ascii="Times New Roman" w:hAnsi="Times New Roman" w:cs="Times New Roman"/>
                <w:color w:val="000000"/>
              </w:rPr>
              <w:t>2157118.18</w:t>
            </w:r>
          </w:p>
        </w:tc>
      </w:tr>
    </w:tbl>
    <w:p w:rsidR="001643F8" w:rsidRPr="00FA5C10" w:rsidRDefault="001643F8" w:rsidP="00AE626A">
      <w:pPr>
        <w:spacing w:after="0" w:line="36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4F70" w:rsidRPr="00F9325F" w:rsidRDefault="000A4F70" w:rsidP="00AE626A">
      <w:pPr>
        <w:spacing w:after="0" w:line="360" w:lineRule="auto"/>
        <w:ind w:right="-143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A4F70" w:rsidRPr="00F9325F" w:rsidRDefault="000A4F70" w:rsidP="00AE626A">
      <w:pPr>
        <w:spacing w:after="0" w:line="360" w:lineRule="auto"/>
        <w:ind w:right="-143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A4F70" w:rsidRPr="00F9325F" w:rsidRDefault="000A4F70" w:rsidP="00AE626A">
      <w:pPr>
        <w:spacing w:after="0" w:line="360" w:lineRule="auto"/>
        <w:ind w:right="-143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sectPr w:rsidR="000A4F70" w:rsidRPr="00F93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2E2" w:rsidRDefault="009262E2" w:rsidP="0002192C">
      <w:pPr>
        <w:spacing w:after="0" w:line="240" w:lineRule="auto"/>
      </w:pPr>
      <w:r>
        <w:separator/>
      </w:r>
    </w:p>
  </w:endnote>
  <w:endnote w:type="continuationSeparator" w:id="0">
    <w:p w:rsidR="009262E2" w:rsidRDefault="009262E2" w:rsidP="00021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35752"/>
      <w:docPartObj>
        <w:docPartGallery w:val="Page Numbers (Bottom of Page)"/>
        <w:docPartUnique/>
      </w:docPartObj>
    </w:sdtPr>
    <w:sdtEndPr/>
    <w:sdtContent>
      <w:p w:rsidR="0002192C" w:rsidRDefault="0002192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A9F">
          <w:rPr>
            <w:noProof/>
          </w:rPr>
          <w:t>6</w:t>
        </w:r>
        <w:r>
          <w:fldChar w:fldCharType="end"/>
        </w:r>
      </w:p>
    </w:sdtContent>
  </w:sdt>
  <w:p w:rsidR="0002192C" w:rsidRDefault="0002192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2E2" w:rsidRDefault="009262E2" w:rsidP="0002192C">
      <w:pPr>
        <w:spacing w:after="0" w:line="240" w:lineRule="auto"/>
      </w:pPr>
      <w:r>
        <w:separator/>
      </w:r>
    </w:p>
  </w:footnote>
  <w:footnote w:type="continuationSeparator" w:id="0">
    <w:p w:rsidR="009262E2" w:rsidRDefault="009262E2" w:rsidP="000219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E9EFF82"/>
    <w:lvl w:ilvl="0">
      <w:start w:val="1"/>
      <w:numFmt w:val="decimal"/>
      <w:lvlText w:val="%1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000000B"/>
    <w:multiLevelType w:val="multilevel"/>
    <w:tmpl w:val="0000000A"/>
    <w:lvl w:ilvl="0">
      <w:start w:val="4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upperRoman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">
    <w:nsid w:val="0DBD41C9"/>
    <w:multiLevelType w:val="multilevel"/>
    <w:tmpl w:val="FC2E2BD0"/>
    <w:lvl w:ilvl="0">
      <w:start w:val="1"/>
      <w:numFmt w:val="bullet"/>
      <w:lvlText w:val=""/>
      <w:lvlJc w:val="left"/>
      <w:rPr>
        <w:rFonts w:ascii="Symbol" w:hAnsi="Symbo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">
    <w:nsid w:val="261F3B88"/>
    <w:multiLevelType w:val="hybridMultilevel"/>
    <w:tmpl w:val="656C5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C117B2"/>
    <w:multiLevelType w:val="multilevel"/>
    <w:tmpl w:val="78143B42"/>
    <w:lvl w:ilvl="0">
      <w:start w:val="6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0">
    <w:nsid w:val="751B58AF"/>
    <w:multiLevelType w:val="multilevel"/>
    <w:tmpl w:val="7E9EFF82"/>
    <w:lvl w:ilvl="0">
      <w:start w:val="1"/>
      <w:numFmt w:val="decimal"/>
      <w:lvlText w:val="%1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41"/>
    <w:rsid w:val="00003F22"/>
    <w:rsid w:val="00004E21"/>
    <w:rsid w:val="00012CC6"/>
    <w:rsid w:val="0002192C"/>
    <w:rsid w:val="000A4F70"/>
    <w:rsid w:val="000B3E67"/>
    <w:rsid w:val="000F0A25"/>
    <w:rsid w:val="001274C8"/>
    <w:rsid w:val="00136501"/>
    <w:rsid w:val="0016406C"/>
    <w:rsid w:val="001643F8"/>
    <w:rsid w:val="001D1875"/>
    <w:rsid w:val="001E038B"/>
    <w:rsid w:val="001E5739"/>
    <w:rsid w:val="001E7183"/>
    <w:rsid w:val="00216061"/>
    <w:rsid w:val="00220152"/>
    <w:rsid w:val="00225DB3"/>
    <w:rsid w:val="0023188E"/>
    <w:rsid w:val="0023343C"/>
    <w:rsid w:val="002530A3"/>
    <w:rsid w:val="00351B8E"/>
    <w:rsid w:val="00355587"/>
    <w:rsid w:val="00371F1E"/>
    <w:rsid w:val="003779E0"/>
    <w:rsid w:val="00383C30"/>
    <w:rsid w:val="00387EC2"/>
    <w:rsid w:val="003A4890"/>
    <w:rsid w:val="003B122D"/>
    <w:rsid w:val="00425D30"/>
    <w:rsid w:val="0043299F"/>
    <w:rsid w:val="00435CF5"/>
    <w:rsid w:val="004362A3"/>
    <w:rsid w:val="00480A9F"/>
    <w:rsid w:val="00482DB1"/>
    <w:rsid w:val="004D16BE"/>
    <w:rsid w:val="004E0954"/>
    <w:rsid w:val="0051639A"/>
    <w:rsid w:val="00521B96"/>
    <w:rsid w:val="005C4B87"/>
    <w:rsid w:val="006116E0"/>
    <w:rsid w:val="00627608"/>
    <w:rsid w:val="006300DC"/>
    <w:rsid w:val="00640FD0"/>
    <w:rsid w:val="00647647"/>
    <w:rsid w:val="006511C4"/>
    <w:rsid w:val="006A56CB"/>
    <w:rsid w:val="006C0F5A"/>
    <w:rsid w:val="006C3441"/>
    <w:rsid w:val="006C4955"/>
    <w:rsid w:val="006C60CA"/>
    <w:rsid w:val="006D030F"/>
    <w:rsid w:val="006F127F"/>
    <w:rsid w:val="006F315B"/>
    <w:rsid w:val="00714749"/>
    <w:rsid w:val="0072242C"/>
    <w:rsid w:val="00734C53"/>
    <w:rsid w:val="007526D2"/>
    <w:rsid w:val="00765F77"/>
    <w:rsid w:val="007D17D0"/>
    <w:rsid w:val="007F28D4"/>
    <w:rsid w:val="007F426A"/>
    <w:rsid w:val="00830F2B"/>
    <w:rsid w:val="00870BBB"/>
    <w:rsid w:val="009262E2"/>
    <w:rsid w:val="00946981"/>
    <w:rsid w:val="00991DA3"/>
    <w:rsid w:val="00A12522"/>
    <w:rsid w:val="00A63316"/>
    <w:rsid w:val="00AA4F92"/>
    <w:rsid w:val="00AB4769"/>
    <w:rsid w:val="00AE626A"/>
    <w:rsid w:val="00B30C42"/>
    <w:rsid w:val="00B36323"/>
    <w:rsid w:val="00B7692C"/>
    <w:rsid w:val="00BB04C1"/>
    <w:rsid w:val="00BC1EFB"/>
    <w:rsid w:val="00BC2B60"/>
    <w:rsid w:val="00BD2B8B"/>
    <w:rsid w:val="00BD683E"/>
    <w:rsid w:val="00C261FB"/>
    <w:rsid w:val="00C83BF0"/>
    <w:rsid w:val="00C9052A"/>
    <w:rsid w:val="00CA3592"/>
    <w:rsid w:val="00D21BF4"/>
    <w:rsid w:val="00D2306F"/>
    <w:rsid w:val="00D77345"/>
    <w:rsid w:val="00DA1618"/>
    <w:rsid w:val="00E04DBD"/>
    <w:rsid w:val="00E63A97"/>
    <w:rsid w:val="00ED67C8"/>
    <w:rsid w:val="00EE4BE7"/>
    <w:rsid w:val="00EE7876"/>
    <w:rsid w:val="00F17374"/>
    <w:rsid w:val="00F23C72"/>
    <w:rsid w:val="00F36C58"/>
    <w:rsid w:val="00F75AEC"/>
    <w:rsid w:val="00F9325F"/>
    <w:rsid w:val="00FA5C10"/>
    <w:rsid w:val="00FB3542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441"/>
  </w:style>
  <w:style w:type="paragraph" w:styleId="1">
    <w:name w:val="heading 1"/>
    <w:basedOn w:val="a"/>
    <w:next w:val="a"/>
    <w:link w:val="10"/>
    <w:qFormat/>
    <w:rsid w:val="006C3441"/>
    <w:pPr>
      <w:keepNext/>
      <w:spacing w:line="240" w:lineRule="auto"/>
      <w:ind w:right="180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441"/>
    <w:rPr>
      <w:rFonts w:ascii="Times New Roman" w:eastAsia="Times New Roman" w:hAnsi="Times New Roman" w:cs="Times New Roman"/>
      <w:sz w:val="28"/>
      <w:szCs w:val="28"/>
    </w:rPr>
  </w:style>
  <w:style w:type="paragraph" w:customStyle="1" w:styleId="S">
    <w:name w:val="S_Титульный"/>
    <w:basedOn w:val="a"/>
    <w:rsid w:val="006C3441"/>
    <w:pPr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75AEC"/>
    <w:pPr>
      <w:ind w:left="720"/>
      <w:contextualSpacing/>
    </w:pPr>
  </w:style>
  <w:style w:type="table" w:styleId="a4">
    <w:name w:val="Table Grid"/>
    <w:aliases w:val="Table Grid Report"/>
    <w:basedOn w:val="a1"/>
    <w:uiPriority w:val="59"/>
    <w:rsid w:val="00630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OC Heading"/>
    <w:basedOn w:val="1"/>
    <w:next w:val="a"/>
    <w:uiPriority w:val="39"/>
    <w:unhideWhenUsed/>
    <w:qFormat/>
    <w:rsid w:val="00351B8E"/>
    <w:pPr>
      <w:keepLines/>
      <w:spacing w:before="480" w:after="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1B8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351B8E"/>
    <w:pPr>
      <w:spacing w:after="100"/>
    </w:pPr>
  </w:style>
  <w:style w:type="character" w:styleId="a8">
    <w:name w:val="Hyperlink"/>
    <w:basedOn w:val="a0"/>
    <w:uiPriority w:val="99"/>
    <w:unhideWhenUsed/>
    <w:rsid w:val="00351B8E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021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2192C"/>
  </w:style>
  <w:style w:type="paragraph" w:styleId="ab">
    <w:name w:val="footer"/>
    <w:basedOn w:val="a"/>
    <w:link w:val="ac"/>
    <w:uiPriority w:val="99"/>
    <w:unhideWhenUsed/>
    <w:rsid w:val="00021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219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441"/>
  </w:style>
  <w:style w:type="paragraph" w:styleId="1">
    <w:name w:val="heading 1"/>
    <w:basedOn w:val="a"/>
    <w:next w:val="a"/>
    <w:link w:val="10"/>
    <w:qFormat/>
    <w:rsid w:val="006C3441"/>
    <w:pPr>
      <w:keepNext/>
      <w:spacing w:line="240" w:lineRule="auto"/>
      <w:ind w:right="180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441"/>
    <w:rPr>
      <w:rFonts w:ascii="Times New Roman" w:eastAsia="Times New Roman" w:hAnsi="Times New Roman" w:cs="Times New Roman"/>
      <w:sz w:val="28"/>
      <w:szCs w:val="28"/>
    </w:rPr>
  </w:style>
  <w:style w:type="paragraph" w:customStyle="1" w:styleId="S">
    <w:name w:val="S_Титульный"/>
    <w:basedOn w:val="a"/>
    <w:rsid w:val="006C3441"/>
    <w:pPr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75AEC"/>
    <w:pPr>
      <w:ind w:left="720"/>
      <w:contextualSpacing/>
    </w:pPr>
  </w:style>
  <w:style w:type="table" w:styleId="a4">
    <w:name w:val="Table Grid"/>
    <w:aliases w:val="Table Grid Report"/>
    <w:basedOn w:val="a1"/>
    <w:uiPriority w:val="59"/>
    <w:rsid w:val="00630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OC Heading"/>
    <w:basedOn w:val="1"/>
    <w:next w:val="a"/>
    <w:uiPriority w:val="39"/>
    <w:unhideWhenUsed/>
    <w:qFormat/>
    <w:rsid w:val="00351B8E"/>
    <w:pPr>
      <w:keepLines/>
      <w:spacing w:before="480" w:after="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1B8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351B8E"/>
    <w:pPr>
      <w:spacing w:after="100"/>
    </w:pPr>
  </w:style>
  <w:style w:type="character" w:styleId="a8">
    <w:name w:val="Hyperlink"/>
    <w:basedOn w:val="a0"/>
    <w:uiPriority w:val="99"/>
    <w:unhideWhenUsed/>
    <w:rsid w:val="00351B8E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021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2192C"/>
  </w:style>
  <w:style w:type="paragraph" w:styleId="ab">
    <w:name w:val="footer"/>
    <w:basedOn w:val="a"/>
    <w:link w:val="ac"/>
    <w:uiPriority w:val="99"/>
    <w:unhideWhenUsed/>
    <w:rsid w:val="00021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21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EBFEB-E9F8-4BE4-9E29-689A930C0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10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65</cp:revision>
  <cp:lastPrinted>2022-11-18T10:58:00Z</cp:lastPrinted>
  <dcterms:created xsi:type="dcterms:W3CDTF">2021-08-05T08:31:00Z</dcterms:created>
  <dcterms:modified xsi:type="dcterms:W3CDTF">2024-04-03T11:25:00Z</dcterms:modified>
</cp:coreProperties>
</file>